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ADF70" w14:textId="77777777" w:rsidR="007B4E41" w:rsidRDefault="00000000">
      <w:pPr>
        <w:pStyle w:val="Title"/>
      </w:pPr>
      <w:r>
        <w:t>Traceability matrix (sample)</w:t>
      </w:r>
    </w:p>
    <w:p w14:paraId="029A96EB" w14:textId="77777777" w:rsidR="007B4E41" w:rsidRDefault="00000000">
      <w:pPr>
        <w:pStyle w:val="Subtitle"/>
      </w:pPr>
      <w:r>
        <w:t>Tailored Core NIS2 delivery</w:t>
      </w:r>
    </w:p>
    <w:p w14:paraId="7F9C76EE" w14:textId="47641CE2" w:rsidR="007B4E41" w:rsidRDefault="00000000">
      <w:pPr>
        <w:pStyle w:val="Heading1"/>
      </w:pPr>
      <w:r>
        <w:lastRenderedPageBreak/>
        <w:t>Purpose and scope</w:t>
      </w:r>
    </w:p>
    <w:p w14:paraId="308B8632" w14:textId="77777777" w:rsidR="007B4E41" w:rsidRDefault="00000000">
      <w:pPr>
        <w:rPr>
          <w:rFonts w:hint="eastAsia"/>
        </w:rPr>
      </w:pPr>
      <w:r>
        <w:t>This matrix shows end-to-end traceability from requirements to claims to tasks to artefacts to implementation examples to evidence items. In this sample, only one row is fully populated with realistic (redacted) values. All other rows show only ID-level linkages to demonstrate structure.</w:t>
      </w:r>
    </w:p>
    <w:p w14:paraId="73A7EE9F" w14:textId="69549ACD" w:rsidR="007B4E41" w:rsidRDefault="00000000">
      <w:pPr>
        <w:pStyle w:val="Heading1"/>
      </w:pPr>
      <w:r>
        <w:lastRenderedPageBreak/>
        <w:t>Worked example row</w:t>
      </w:r>
    </w:p>
    <w:p w14:paraId="0C7A4E63" w14:textId="77777777" w:rsidR="007B4E41" w:rsidRDefault="00000000">
      <w:pPr>
        <w:rPr>
          <w:rFonts w:hint="eastAsia"/>
        </w:rPr>
      </w:pPr>
      <w:r>
        <w:t>Worked example mapping: R-019 -&gt; C-12 -&gt; T-007 -&gt; A-09 -&gt; AP-07 -&gt; E-007.</w:t>
      </w:r>
    </w:p>
    <w:tbl>
      <w:tblPr>
        <w:tblStyle w:val="TableGrid"/>
        <w:tblW w:w="0" w:type="auto"/>
        <w:tblLook w:val="04A0" w:firstRow="1" w:lastRow="0" w:firstColumn="1" w:lastColumn="0" w:noHBand="0" w:noVBand="1"/>
      </w:tblPr>
      <w:tblGrid>
        <w:gridCol w:w="4507"/>
        <w:gridCol w:w="4509"/>
      </w:tblGrid>
      <w:tr w:rsidR="007B4E41" w14:paraId="6B852163" w14:textId="77777777">
        <w:tc>
          <w:tcPr>
            <w:tcW w:w="4513" w:type="dxa"/>
          </w:tcPr>
          <w:p w14:paraId="4B1DF2C6" w14:textId="77777777" w:rsidR="007B4E41" w:rsidRDefault="00000000">
            <w:pPr>
              <w:rPr>
                <w:rFonts w:hint="eastAsia"/>
              </w:rPr>
            </w:pPr>
            <w:r>
              <w:t>Requirement (R-ID)</w:t>
            </w:r>
          </w:p>
        </w:tc>
        <w:tc>
          <w:tcPr>
            <w:tcW w:w="4513" w:type="dxa"/>
          </w:tcPr>
          <w:p w14:paraId="56F7625B" w14:textId="77777777" w:rsidR="007B4E41" w:rsidRDefault="00000000">
            <w:pPr>
              <w:rPr>
                <w:rFonts w:hint="eastAsia"/>
              </w:rPr>
            </w:pPr>
            <w:r>
              <w:t>R-019</w:t>
            </w:r>
          </w:p>
        </w:tc>
      </w:tr>
      <w:tr w:rsidR="007B4E41" w14:paraId="5EF83A8E" w14:textId="77777777">
        <w:tc>
          <w:tcPr>
            <w:tcW w:w="4513" w:type="dxa"/>
          </w:tcPr>
          <w:p w14:paraId="6D5EB51E" w14:textId="77777777" w:rsidR="007B4E41" w:rsidRDefault="00000000">
            <w:pPr>
              <w:rPr>
                <w:rFonts w:hint="eastAsia"/>
              </w:rPr>
            </w:pPr>
            <w:r>
              <w:t>Claim (C-ID)</w:t>
            </w:r>
          </w:p>
        </w:tc>
        <w:tc>
          <w:tcPr>
            <w:tcW w:w="4513" w:type="dxa"/>
          </w:tcPr>
          <w:p w14:paraId="65573E27" w14:textId="77777777" w:rsidR="007B4E41" w:rsidRDefault="00000000">
            <w:pPr>
              <w:rPr>
                <w:rFonts w:hint="eastAsia"/>
              </w:rPr>
            </w:pPr>
            <w:r>
              <w:t>C-12</w:t>
            </w:r>
          </w:p>
        </w:tc>
      </w:tr>
      <w:tr w:rsidR="007B4E41" w14:paraId="4E908A9C" w14:textId="77777777">
        <w:tc>
          <w:tcPr>
            <w:tcW w:w="4513" w:type="dxa"/>
          </w:tcPr>
          <w:p w14:paraId="73EB3200" w14:textId="77777777" w:rsidR="007B4E41" w:rsidRDefault="00000000">
            <w:pPr>
              <w:rPr>
                <w:rFonts w:hint="eastAsia"/>
              </w:rPr>
            </w:pPr>
            <w:r>
              <w:t>Task (T-ID)</w:t>
            </w:r>
          </w:p>
        </w:tc>
        <w:tc>
          <w:tcPr>
            <w:tcW w:w="4513" w:type="dxa"/>
          </w:tcPr>
          <w:p w14:paraId="20EA10BB" w14:textId="77777777" w:rsidR="007B4E41" w:rsidRDefault="00000000">
            <w:pPr>
              <w:rPr>
                <w:rFonts w:hint="eastAsia"/>
              </w:rPr>
            </w:pPr>
            <w:r>
              <w:t>T-007</w:t>
            </w:r>
          </w:p>
        </w:tc>
      </w:tr>
      <w:tr w:rsidR="007B4E41" w14:paraId="2CA9F5E6" w14:textId="77777777">
        <w:tc>
          <w:tcPr>
            <w:tcW w:w="4513" w:type="dxa"/>
          </w:tcPr>
          <w:p w14:paraId="1A2250C0" w14:textId="77777777" w:rsidR="007B4E41" w:rsidRDefault="00000000">
            <w:pPr>
              <w:rPr>
                <w:rFonts w:hint="eastAsia"/>
              </w:rPr>
            </w:pPr>
            <w:r>
              <w:t>Artefact (A-ID)</w:t>
            </w:r>
          </w:p>
        </w:tc>
        <w:tc>
          <w:tcPr>
            <w:tcW w:w="4513" w:type="dxa"/>
          </w:tcPr>
          <w:p w14:paraId="31809391" w14:textId="77777777" w:rsidR="007B4E41" w:rsidRDefault="00000000">
            <w:pPr>
              <w:rPr>
                <w:rFonts w:hint="eastAsia"/>
              </w:rPr>
            </w:pPr>
            <w:r>
              <w:t>A-09</w:t>
            </w:r>
          </w:p>
        </w:tc>
      </w:tr>
      <w:tr w:rsidR="007B4E41" w14:paraId="086EC5F9" w14:textId="77777777">
        <w:tc>
          <w:tcPr>
            <w:tcW w:w="4513" w:type="dxa"/>
          </w:tcPr>
          <w:p w14:paraId="0F4B3254" w14:textId="77777777" w:rsidR="007B4E41" w:rsidRDefault="00000000">
            <w:pPr>
              <w:rPr>
                <w:rFonts w:hint="eastAsia"/>
              </w:rPr>
            </w:pPr>
            <w:r>
              <w:t>Implementation example (AP-ID)</w:t>
            </w:r>
          </w:p>
        </w:tc>
        <w:tc>
          <w:tcPr>
            <w:tcW w:w="4513" w:type="dxa"/>
          </w:tcPr>
          <w:p w14:paraId="52D675B7" w14:textId="77777777" w:rsidR="007B4E41" w:rsidRDefault="00000000">
            <w:pPr>
              <w:rPr>
                <w:rFonts w:hint="eastAsia"/>
              </w:rPr>
            </w:pPr>
            <w:r>
              <w:t>AP-07</w:t>
            </w:r>
          </w:p>
        </w:tc>
      </w:tr>
      <w:tr w:rsidR="007B4E41" w14:paraId="71478C8D" w14:textId="77777777">
        <w:tc>
          <w:tcPr>
            <w:tcW w:w="4513" w:type="dxa"/>
          </w:tcPr>
          <w:p w14:paraId="1CADA8CB" w14:textId="77777777" w:rsidR="007B4E41" w:rsidRDefault="00000000">
            <w:pPr>
              <w:rPr>
                <w:rFonts w:hint="eastAsia"/>
              </w:rPr>
            </w:pPr>
            <w:r>
              <w:t>Evidence item (E-ID)</w:t>
            </w:r>
          </w:p>
        </w:tc>
        <w:tc>
          <w:tcPr>
            <w:tcW w:w="4513" w:type="dxa"/>
          </w:tcPr>
          <w:p w14:paraId="4D312439" w14:textId="77777777" w:rsidR="007B4E41" w:rsidRDefault="00000000">
            <w:pPr>
              <w:rPr>
                <w:rFonts w:hint="eastAsia"/>
              </w:rPr>
            </w:pPr>
            <w:r>
              <w:t>E-007</w:t>
            </w:r>
          </w:p>
        </w:tc>
      </w:tr>
      <w:tr w:rsidR="007B4E41" w14:paraId="3EBE7C58" w14:textId="77777777">
        <w:tc>
          <w:tcPr>
            <w:tcW w:w="4513" w:type="dxa"/>
          </w:tcPr>
          <w:p w14:paraId="60E7E200" w14:textId="77777777" w:rsidR="007B4E41" w:rsidRDefault="00000000">
            <w:pPr>
              <w:rPr>
                <w:rFonts w:hint="eastAsia"/>
              </w:rPr>
            </w:pPr>
            <w:r>
              <w:t>Owner (role)</w:t>
            </w:r>
          </w:p>
        </w:tc>
        <w:tc>
          <w:tcPr>
            <w:tcW w:w="4513" w:type="dxa"/>
          </w:tcPr>
          <w:p w14:paraId="3AD5FFAE" w14:textId="77777777" w:rsidR="007B4E41" w:rsidRDefault="00000000">
            <w:pPr>
              <w:rPr>
                <w:rFonts w:hint="eastAsia"/>
              </w:rPr>
            </w:pPr>
            <w:r>
              <w:t>HR (onboarding/offboarding, training records)</w:t>
            </w:r>
          </w:p>
        </w:tc>
      </w:tr>
      <w:tr w:rsidR="007B4E41" w14:paraId="63C0CE86" w14:textId="77777777">
        <w:tc>
          <w:tcPr>
            <w:tcW w:w="4513" w:type="dxa"/>
          </w:tcPr>
          <w:p w14:paraId="2CB51669" w14:textId="77777777" w:rsidR="007B4E41" w:rsidRDefault="00000000">
            <w:pPr>
              <w:rPr>
                <w:rFonts w:hint="eastAsia"/>
              </w:rPr>
            </w:pPr>
            <w:r>
              <w:t>Source IDs</w:t>
            </w:r>
          </w:p>
        </w:tc>
        <w:tc>
          <w:tcPr>
            <w:tcW w:w="4513" w:type="dxa"/>
          </w:tcPr>
          <w:p w14:paraId="3A2976D6" w14:textId="77777777" w:rsidR="007B4E41" w:rsidRDefault="00000000">
            <w:pPr>
              <w:rPr>
                <w:rFonts w:hint="eastAsia"/>
              </w:rPr>
            </w:pPr>
            <w:r>
              <w:t>S-01;S-03;S-18;S-19</w:t>
            </w:r>
          </w:p>
        </w:tc>
      </w:tr>
    </w:tbl>
    <w:p w14:paraId="76BFE243" w14:textId="72FA2E2A" w:rsidR="007B4E41" w:rsidRDefault="00000000">
      <w:pPr>
        <w:pStyle w:val="Heading1"/>
      </w:pPr>
      <w:r>
        <w:lastRenderedPageBreak/>
        <w:t>Full matrix (IDs only except worked row)</w:t>
      </w:r>
    </w:p>
    <w:tbl>
      <w:tblPr>
        <w:tblStyle w:val="TableGrid"/>
        <w:tblW w:w="0" w:type="auto"/>
        <w:tblLook w:val="04A0" w:firstRow="1" w:lastRow="0" w:firstColumn="1" w:lastColumn="0" w:noHBand="0" w:noVBand="1"/>
      </w:tblPr>
      <w:tblGrid>
        <w:gridCol w:w="846"/>
        <w:gridCol w:w="782"/>
        <w:gridCol w:w="845"/>
        <w:gridCol w:w="782"/>
        <w:gridCol w:w="830"/>
        <w:gridCol w:w="845"/>
        <w:gridCol w:w="2643"/>
        <w:gridCol w:w="1443"/>
      </w:tblGrid>
      <w:tr w:rsidR="007B4E41" w14:paraId="5FD30747" w14:textId="77777777">
        <w:tc>
          <w:tcPr>
            <w:tcW w:w="1128" w:type="dxa"/>
          </w:tcPr>
          <w:p w14:paraId="3A5820A6" w14:textId="77777777" w:rsidR="007B4E41" w:rsidRDefault="00000000">
            <w:pPr>
              <w:rPr>
                <w:rFonts w:hint="eastAsia"/>
              </w:rPr>
            </w:pPr>
            <w:r>
              <w:t>R-ID</w:t>
            </w:r>
          </w:p>
        </w:tc>
        <w:tc>
          <w:tcPr>
            <w:tcW w:w="1128" w:type="dxa"/>
          </w:tcPr>
          <w:p w14:paraId="61E940F7" w14:textId="77777777" w:rsidR="007B4E41" w:rsidRDefault="00000000">
            <w:pPr>
              <w:rPr>
                <w:rFonts w:hint="eastAsia"/>
              </w:rPr>
            </w:pPr>
            <w:r>
              <w:t>C-ID</w:t>
            </w:r>
          </w:p>
        </w:tc>
        <w:tc>
          <w:tcPr>
            <w:tcW w:w="1128" w:type="dxa"/>
          </w:tcPr>
          <w:p w14:paraId="4C6E3A91" w14:textId="77777777" w:rsidR="007B4E41" w:rsidRDefault="00000000">
            <w:pPr>
              <w:rPr>
                <w:rFonts w:hint="eastAsia"/>
              </w:rPr>
            </w:pPr>
            <w:r>
              <w:t>T-ID</w:t>
            </w:r>
          </w:p>
        </w:tc>
        <w:tc>
          <w:tcPr>
            <w:tcW w:w="1128" w:type="dxa"/>
          </w:tcPr>
          <w:p w14:paraId="3BC9A9AA" w14:textId="77777777" w:rsidR="007B4E41" w:rsidRDefault="00000000">
            <w:pPr>
              <w:rPr>
                <w:rFonts w:hint="eastAsia"/>
              </w:rPr>
            </w:pPr>
            <w:r>
              <w:t>A-ID</w:t>
            </w:r>
          </w:p>
        </w:tc>
        <w:tc>
          <w:tcPr>
            <w:tcW w:w="1128" w:type="dxa"/>
          </w:tcPr>
          <w:p w14:paraId="427EA232" w14:textId="77777777" w:rsidR="007B4E41" w:rsidRDefault="00000000">
            <w:pPr>
              <w:rPr>
                <w:rFonts w:hint="eastAsia"/>
              </w:rPr>
            </w:pPr>
            <w:r>
              <w:t>AP-ID</w:t>
            </w:r>
          </w:p>
        </w:tc>
        <w:tc>
          <w:tcPr>
            <w:tcW w:w="1128" w:type="dxa"/>
          </w:tcPr>
          <w:p w14:paraId="0F211DED" w14:textId="77777777" w:rsidR="007B4E41" w:rsidRDefault="00000000">
            <w:pPr>
              <w:rPr>
                <w:rFonts w:hint="eastAsia"/>
              </w:rPr>
            </w:pPr>
            <w:r>
              <w:t>E-ID</w:t>
            </w:r>
          </w:p>
        </w:tc>
        <w:tc>
          <w:tcPr>
            <w:tcW w:w="1128" w:type="dxa"/>
          </w:tcPr>
          <w:p w14:paraId="0485C4B3" w14:textId="77777777" w:rsidR="007B4E41" w:rsidRDefault="00000000">
            <w:pPr>
              <w:rPr>
                <w:rFonts w:hint="eastAsia"/>
              </w:rPr>
            </w:pPr>
            <w:r>
              <w:t>Owner</w:t>
            </w:r>
          </w:p>
        </w:tc>
        <w:tc>
          <w:tcPr>
            <w:tcW w:w="1128" w:type="dxa"/>
          </w:tcPr>
          <w:p w14:paraId="1AD7B1F7" w14:textId="77777777" w:rsidR="007B4E41" w:rsidRDefault="00000000">
            <w:pPr>
              <w:rPr>
                <w:rFonts w:hint="eastAsia"/>
              </w:rPr>
            </w:pPr>
            <w:r>
              <w:t>Source_IDs</w:t>
            </w:r>
          </w:p>
        </w:tc>
      </w:tr>
      <w:tr w:rsidR="007B4E41" w14:paraId="15745425" w14:textId="77777777">
        <w:tc>
          <w:tcPr>
            <w:tcW w:w="1128" w:type="dxa"/>
          </w:tcPr>
          <w:p w14:paraId="3DCB11A0" w14:textId="77777777" w:rsidR="007B4E41" w:rsidRDefault="00000000">
            <w:pPr>
              <w:rPr>
                <w:rFonts w:hint="eastAsia"/>
              </w:rPr>
            </w:pPr>
            <w:r>
              <w:t>R-001</w:t>
            </w:r>
          </w:p>
        </w:tc>
        <w:tc>
          <w:tcPr>
            <w:tcW w:w="1128" w:type="dxa"/>
          </w:tcPr>
          <w:p w14:paraId="326FF101" w14:textId="77777777" w:rsidR="007B4E41" w:rsidRDefault="00000000">
            <w:pPr>
              <w:rPr>
                <w:rFonts w:hint="eastAsia"/>
              </w:rPr>
            </w:pPr>
            <w:r>
              <w:t>C-01</w:t>
            </w:r>
          </w:p>
        </w:tc>
        <w:tc>
          <w:tcPr>
            <w:tcW w:w="1128" w:type="dxa"/>
          </w:tcPr>
          <w:p w14:paraId="0B7D90F4" w14:textId="77777777" w:rsidR="007B4E41" w:rsidRDefault="00000000">
            <w:pPr>
              <w:rPr>
                <w:rFonts w:hint="eastAsia"/>
              </w:rPr>
            </w:pPr>
            <w:r>
              <w:t>T-002</w:t>
            </w:r>
          </w:p>
        </w:tc>
        <w:tc>
          <w:tcPr>
            <w:tcW w:w="1128" w:type="dxa"/>
          </w:tcPr>
          <w:p w14:paraId="6B2E8F18" w14:textId="77777777" w:rsidR="007B4E41" w:rsidRDefault="00000000">
            <w:pPr>
              <w:rPr>
                <w:rFonts w:hint="eastAsia"/>
              </w:rPr>
            </w:pPr>
            <w:r>
              <w:t>A-03</w:t>
            </w:r>
          </w:p>
        </w:tc>
        <w:tc>
          <w:tcPr>
            <w:tcW w:w="1128" w:type="dxa"/>
          </w:tcPr>
          <w:p w14:paraId="74347D3B" w14:textId="77777777" w:rsidR="007B4E41" w:rsidRDefault="00000000">
            <w:pPr>
              <w:rPr>
                <w:rFonts w:hint="eastAsia"/>
              </w:rPr>
            </w:pPr>
            <w:r>
              <w:t>AP-02</w:t>
            </w:r>
          </w:p>
        </w:tc>
        <w:tc>
          <w:tcPr>
            <w:tcW w:w="1128" w:type="dxa"/>
          </w:tcPr>
          <w:p w14:paraId="1CB547D5" w14:textId="77777777" w:rsidR="007B4E41" w:rsidRDefault="00000000">
            <w:pPr>
              <w:rPr>
                <w:rFonts w:hint="eastAsia"/>
              </w:rPr>
            </w:pPr>
            <w:r>
              <w:t>E-002</w:t>
            </w:r>
          </w:p>
        </w:tc>
        <w:tc>
          <w:tcPr>
            <w:tcW w:w="1128" w:type="dxa"/>
          </w:tcPr>
          <w:p w14:paraId="7191728B" w14:textId="77777777" w:rsidR="007B4E41" w:rsidRDefault="00000000">
            <w:pPr>
              <w:rPr>
                <w:rFonts w:hint="eastAsia"/>
              </w:rPr>
            </w:pPr>
            <w:r>
              <w:t>[REDACTED]</w:t>
            </w:r>
          </w:p>
        </w:tc>
        <w:tc>
          <w:tcPr>
            <w:tcW w:w="1128" w:type="dxa"/>
          </w:tcPr>
          <w:p w14:paraId="73E4393A" w14:textId="77777777" w:rsidR="007B4E41" w:rsidRDefault="00000000">
            <w:pPr>
              <w:rPr>
                <w:rFonts w:hint="eastAsia"/>
              </w:rPr>
            </w:pPr>
            <w:r>
              <w:t>[REDACTED]</w:t>
            </w:r>
          </w:p>
        </w:tc>
      </w:tr>
      <w:tr w:rsidR="007B4E41" w14:paraId="26C56F9B" w14:textId="77777777">
        <w:tc>
          <w:tcPr>
            <w:tcW w:w="1128" w:type="dxa"/>
          </w:tcPr>
          <w:p w14:paraId="2ACCBC7A" w14:textId="77777777" w:rsidR="007B4E41" w:rsidRDefault="00000000">
            <w:pPr>
              <w:rPr>
                <w:rFonts w:hint="eastAsia"/>
              </w:rPr>
            </w:pPr>
            <w:r>
              <w:t>R-002</w:t>
            </w:r>
          </w:p>
        </w:tc>
        <w:tc>
          <w:tcPr>
            <w:tcW w:w="1128" w:type="dxa"/>
          </w:tcPr>
          <w:p w14:paraId="0B674E2B" w14:textId="77777777" w:rsidR="007B4E41" w:rsidRDefault="00000000">
            <w:pPr>
              <w:rPr>
                <w:rFonts w:hint="eastAsia"/>
              </w:rPr>
            </w:pPr>
            <w:r>
              <w:t>C-01</w:t>
            </w:r>
          </w:p>
        </w:tc>
        <w:tc>
          <w:tcPr>
            <w:tcW w:w="1128" w:type="dxa"/>
          </w:tcPr>
          <w:p w14:paraId="152E83CB" w14:textId="77777777" w:rsidR="007B4E41" w:rsidRDefault="00000000">
            <w:pPr>
              <w:rPr>
                <w:rFonts w:hint="eastAsia"/>
              </w:rPr>
            </w:pPr>
            <w:r>
              <w:t>T-002</w:t>
            </w:r>
          </w:p>
        </w:tc>
        <w:tc>
          <w:tcPr>
            <w:tcW w:w="1128" w:type="dxa"/>
          </w:tcPr>
          <w:p w14:paraId="3482B0C1" w14:textId="77777777" w:rsidR="007B4E41" w:rsidRDefault="00000000">
            <w:pPr>
              <w:rPr>
                <w:rFonts w:hint="eastAsia"/>
              </w:rPr>
            </w:pPr>
            <w:r>
              <w:t>A-03</w:t>
            </w:r>
          </w:p>
        </w:tc>
        <w:tc>
          <w:tcPr>
            <w:tcW w:w="1128" w:type="dxa"/>
          </w:tcPr>
          <w:p w14:paraId="14C3A3D3" w14:textId="77777777" w:rsidR="007B4E41" w:rsidRDefault="00000000">
            <w:pPr>
              <w:rPr>
                <w:rFonts w:hint="eastAsia"/>
              </w:rPr>
            </w:pPr>
            <w:r>
              <w:t>AP-02</w:t>
            </w:r>
          </w:p>
        </w:tc>
        <w:tc>
          <w:tcPr>
            <w:tcW w:w="1128" w:type="dxa"/>
          </w:tcPr>
          <w:p w14:paraId="3070829C" w14:textId="77777777" w:rsidR="007B4E41" w:rsidRDefault="00000000">
            <w:pPr>
              <w:rPr>
                <w:rFonts w:hint="eastAsia"/>
              </w:rPr>
            </w:pPr>
            <w:r>
              <w:t>E-002</w:t>
            </w:r>
          </w:p>
        </w:tc>
        <w:tc>
          <w:tcPr>
            <w:tcW w:w="1128" w:type="dxa"/>
          </w:tcPr>
          <w:p w14:paraId="674F73E9" w14:textId="77777777" w:rsidR="007B4E41" w:rsidRDefault="00000000">
            <w:pPr>
              <w:rPr>
                <w:rFonts w:hint="eastAsia"/>
              </w:rPr>
            </w:pPr>
            <w:r>
              <w:t>[REDACTED]</w:t>
            </w:r>
          </w:p>
        </w:tc>
        <w:tc>
          <w:tcPr>
            <w:tcW w:w="1128" w:type="dxa"/>
          </w:tcPr>
          <w:p w14:paraId="6E1E984B" w14:textId="77777777" w:rsidR="007B4E41" w:rsidRDefault="00000000">
            <w:pPr>
              <w:rPr>
                <w:rFonts w:hint="eastAsia"/>
              </w:rPr>
            </w:pPr>
            <w:r>
              <w:t>[REDACTED]</w:t>
            </w:r>
          </w:p>
        </w:tc>
      </w:tr>
      <w:tr w:rsidR="007B4E41" w14:paraId="42DA8E8B" w14:textId="77777777">
        <w:tc>
          <w:tcPr>
            <w:tcW w:w="1128" w:type="dxa"/>
          </w:tcPr>
          <w:p w14:paraId="7F57589C" w14:textId="77777777" w:rsidR="007B4E41" w:rsidRDefault="00000000">
            <w:pPr>
              <w:rPr>
                <w:rFonts w:hint="eastAsia"/>
              </w:rPr>
            </w:pPr>
            <w:r>
              <w:t>R-003</w:t>
            </w:r>
          </w:p>
        </w:tc>
        <w:tc>
          <w:tcPr>
            <w:tcW w:w="1128" w:type="dxa"/>
          </w:tcPr>
          <w:p w14:paraId="54EF4791" w14:textId="77777777" w:rsidR="007B4E41" w:rsidRDefault="00000000">
            <w:pPr>
              <w:rPr>
                <w:rFonts w:hint="eastAsia"/>
              </w:rPr>
            </w:pPr>
            <w:r>
              <w:t>C-01</w:t>
            </w:r>
          </w:p>
        </w:tc>
        <w:tc>
          <w:tcPr>
            <w:tcW w:w="1128" w:type="dxa"/>
          </w:tcPr>
          <w:p w14:paraId="7A9958EB" w14:textId="77777777" w:rsidR="007B4E41" w:rsidRDefault="00000000">
            <w:pPr>
              <w:rPr>
                <w:rFonts w:hint="eastAsia"/>
              </w:rPr>
            </w:pPr>
            <w:r>
              <w:t>T-002</w:t>
            </w:r>
          </w:p>
        </w:tc>
        <w:tc>
          <w:tcPr>
            <w:tcW w:w="1128" w:type="dxa"/>
          </w:tcPr>
          <w:p w14:paraId="67F52801" w14:textId="77777777" w:rsidR="007B4E41" w:rsidRDefault="00000000">
            <w:pPr>
              <w:rPr>
                <w:rFonts w:hint="eastAsia"/>
              </w:rPr>
            </w:pPr>
            <w:r>
              <w:t>A-03</w:t>
            </w:r>
          </w:p>
        </w:tc>
        <w:tc>
          <w:tcPr>
            <w:tcW w:w="1128" w:type="dxa"/>
          </w:tcPr>
          <w:p w14:paraId="430C9923" w14:textId="77777777" w:rsidR="007B4E41" w:rsidRDefault="00000000">
            <w:pPr>
              <w:rPr>
                <w:rFonts w:hint="eastAsia"/>
              </w:rPr>
            </w:pPr>
            <w:r>
              <w:t>AP-02</w:t>
            </w:r>
          </w:p>
        </w:tc>
        <w:tc>
          <w:tcPr>
            <w:tcW w:w="1128" w:type="dxa"/>
          </w:tcPr>
          <w:p w14:paraId="555BA755" w14:textId="77777777" w:rsidR="007B4E41" w:rsidRDefault="00000000">
            <w:pPr>
              <w:rPr>
                <w:rFonts w:hint="eastAsia"/>
              </w:rPr>
            </w:pPr>
            <w:r>
              <w:t>E-002</w:t>
            </w:r>
          </w:p>
        </w:tc>
        <w:tc>
          <w:tcPr>
            <w:tcW w:w="1128" w:type="dxa"/>
          </w:tcPr>
          <w:p w14:paraId="382F5CFE" w14:textId="77777777" w:rsidR="007B4E41" w:rsidRDefault="00000000">
            <w:pPr>
              <w:rPr>
                <w:rFonts w:hint="eastAsia"/>
              </w:rPr>
            </w:pPr>
            <w:r>
              <w:t>[REDACTED]</w:t>
            </w:r>
          </w:p>
        </w:tc>
        <w:tc>
          <w:tcPr>
            <w:tcW w:w="1128" w:type="dxa"/>
          </w:tcPr>
          <w:p w14:paraId="0C0F5272" w14:textId="77777777" w:rsidR="007B4E41" w:rsidRDefault="00000000">
            <w:pPr>
              <w:rPr>
                <w:rFonts w:hint="eastAsia"/>
              </w:rPr>
            </w:pPr>
            <w:r>
              <w:t>[REDACTED]</w:t>
            </w:r>
          </w:p>
        </w:tc>
      </w:tr>
      <w:tr w:rsidR="007B4E41" w14:paraId="390F1A6E" w14:textId="77777777">
        <w:tc>
          <w:tcPr>
            <w:tcW w:w="1128" w:type="dxa"/>
          </w:tcPr>
          <w:p w14:paraId="559B4E00" w14:textId="77777777" w:rsidR="007B4E41" w:rsidRDefault="00000000">
            <w:pPr>
              <w:rPr>
                <w:rFonts w:hint="eastAsia"/>
              </w:rPr>
            </w:pPr>
            <w:r>
              <w:t>R-004</w:t>
            </w:r>
          </w:p>
        </w:tc>
        <w:tc>
          <w:tcPr>
            <w:tcW w:w="1128" w:type="dxa"/>
          </w:tcPr>
          <w:p w14:paraId="420C383B" w14:textId="77777777" w:rsidR="007B4E41" w:rsidRDefault="00000000">
            <w:pPr>
              <w:rPr>
                <w:rFonts w:hint="eastAsia"/>
              </w:rPr>
            </w:pPr>
            <w:r>
              <w:t>C-02</w:t>
            </w:r>
          </w:p>
        </w:tc>
        <w:tc>
          <w:tcPr>
            <w:tcW w:w="1128" w:type="dxa"/>
          </w:tcPr>
          <w:p w14:paraId="69D60E4A" w14:textId="77777777" w:rsidR="007B4E41" w:rsidRDefault="00000000">
            <w:pPr>
              <w:rPr>
                <w:rFonts w:hint="eastAsia"/>
              </w:rPr>
            </w:pPr>
            <w:r>
              <w:t>T-003</w:t>
            </w:r>
          </w:p>
        </w:tc>
        <w:tc>
          <w:tcPr>
            <w:tcW w:w="1128" w:type="dxa"/>
          </w:tcPr>
          <w:p w14:paraId="53EF2B70" w14:textId="77777777" w:rsidR="007B4E41" w:rsidRDefault="00000000">
            <w:pPr>
              <w:rPr>
                <w:rFonts w:hint="eastAsia"/>
              </w:rPr>
            </w:pPr>
            <w:r>
              <w:t>A-04</w:t>
            </w:r>
          </w:p>
        </w:tc>
        <w:tc>
          <w:tcPr>
            <w:tcW w:w="1128" w:type="dxa"/>
          </w:tcPr>
          <w:p w14:paraId="19623983" w14:textId="77777777" w:rsidR="007B4E41" w:rsidRDefault="00000000">
            <w:pPr>
              <w:rPr>
                <w:rFonts w:hint="eastAsia"/>
              </w:rPr>
            </w:pPr>
            <w:r>
              <w:t>AP-03</w:t>
            </w:r>
          </w:p>
        </w:tc>
        <w:tc>
          <w:tcPr>
            <w:tcW w:w="1128" w:type="dxa"/>
          </w:tcPr>
          <w:p w14:paraId="6845178D" w14:textId="77777777" w:rsidR="007B4E41" w:rsidRDefault="00000000">
            <w:pPr>
              <w:rPr>
                <w:rFonts w:hint="eastAsia"/>
              </w:rPr>
            </w:pPr>
            <w:r>
              <w:t>E-003</w:t>
            </w:r>
          </w:p>
        </w:tc>
        <w:tc>
          <w:tcPr>
            <w:tcW w:w="1128" w:type="dxa"/>
          </w:tcPr>
          <w:p w14:paraId="3DA56892" w14:textId="77777777" w:rsidR="007B4E41" w:rsidRDefault="00000000">
            <w:pPr>
              <w:rPr>
                <w:rFonts w:hint="eastAsia"/>
              </w:rPr>
            </w:pPr>
            <w:r>
              <w:t>[REDACTED]</w:t>
            </w:r>
          </w:p>
        </w:tc>
        <w:tc>
          <w:tcPr>
            <w:tcW w:w="1128" w:type="dxa"/>
          </w:tcPr>
          <w:p w14:paraId="0DA9758B" w14:textId="77777777" w:rsidR="007B4E41" w:rsidRDefault="00000000">
            <w:pPr>
              <w:rPr>
                <w:rFonts w:hint="eastAsia"/>
              </w:rPr>
            </w:pPr>
            <w:r>
              <w:t>[REDACTED]</w:t>
            </w:r>
          </w:p>
        </w:tc>
      </w:tr>
      <w:tr w:rsidR="007B4E41" w14:paraId="2949A908" w14:textId="77777777">
        <w:tc>
          <w:tcPr>
            <w:tcW w:w="1128" w:type="dxa"/>
          </w:tcPr>
          <w:p w14:paraId="1375CC00" w14:textId="77777777" w:rsidR="007B4E41" w:rsidRDefault="00000000">
            <w:pPr>
              <w:rPr>
                <w:rFonts w:hint="eastAsia"/>
              </w:rPr>
            </w:pPr>
            <w:r>
              <w:t>R-005</w:t>
            </w:r>
          </w:p>
        </w:tc>
        <w:tc>
          <w:tcPr>
            <w:tcW w:w="1128" w:type="dxa"/>
          </w:tcPr>
          <w:p w14:paraId="291FCDE7" w14:textId="77777777" w:rsidR="007B4E41" w:rsidRDefault="00000000">
            <w:pPr>
              <w:rPr>
                <w:rFonts w:hint="eastAsia"/>
              </w:rPr>
            </w:pPr>
            <w:r>
              <w:t>C-02</w:t>
            </w:r>
          </w:p>
        </w:tc>
        <w:tc>
          <w:tcPr>
            <w:tcW w:w="1128" w:type="dxa"/>
          </w:tcPr>
          <w:p w14:paraId="442AEFB5" w14:textId="77777777" w:rsidR="007B4E41" w:rsidRDefault="00000000">
            <w:pPr>
              <w:rPr>
                <w:rFonts w:hint="eastAsia"/>
              </w:rPr>
            </w:pPr>
            <w:r>
              <w:t>T-003</w:t>
            </w:r>
          </w:p>
        </w:tc>
        <w:tc>
          <w:tcPr>
            <w:tcW w:w="1128" w:type="dxa"/>
          </w:tcPr>
          <w:p w14:paraId="3E3AD5F6" w14:textId="77777777" w:rsidR="007B4E41" w:rsidRDefault="00000000">
            <w:pPr>
              <w:rPr>
                <w:rFonts w:hint="eastAsia"/>
              </w:rPr>
            </w:pPr>
            <w:r>
              <w:t>A-04</w:t>
            </w:r>
          </w:p>
        </w:tc>
        <w:tc>
          <w:tcPr>
            <w:tcW w:w="1128" w:type="dxa"/>
          </w:tcPr>
          <w:p w14:paraId="722F04B9" w14:textId="77777777" w:rsidR="007B4E41" w:rsidRDefault="00000000">
            <w:pPr>
              <w:rPr>
                <w:rFonts w:hint="eastAsia"/>
              </w:rPr>
            </w:pPr>
            <w:r>
              <w:t>AP-03</w:t>
            </w:r>
          </w:p>
        </w:tc>
        <w:tc>
          <w:tcPr>
            <w:tcW w:w="1128" w:type="dxa"/>
          </w:tcPr>
          <w:p w14:paraId="10D51C8E" w14:textId="77777777" w:rsidR="007B4E41" w:rsidRDefault="00000000">
            <w:pPr>
              <w:rPr>
                <w:rFonts w:hint="eastAsia"/>
              </w:rPr>
            </w:pPr>
            <w:r>
              <w:t>E-003</w:t>
            </w:r>
          </w:p>
        </w:tc>
        <w:tc>
          <w:tcPr>
            <w:tcW w:w="1128" w:type="dxa"/>
          </w:tcPr>
          <w:p w14:paraId="5AB523EA" w14:textId="77777777" w:rsidR="007B4E41" w:rsidRDefault="00000000">
            <w:pPr>
              <w:rPr>
                <w:rFonts w:hint="eastAsia"/>
              </w:rPr>
            </w:pPr>
            <w:r>
              <w:t>[REDACTED]</w:t>
            </w:r>
          </w:p>
        </w:tc>
        <w:tc>
          <w:tcPr>
            <w:tcW w:w="1128" w:type="dxa"/>
          </w:tcPr>
          <w:p w14:paraId="722FA7EA" w14:textId="77777777" w:rsidR="007B4E41" w:rsidRDefault="00000000">
            <w:pPr>
              <w:rPr>
                <w:rFonts w:hint="eastAsia"/>
              </w:rPr>
            </w:pPr>
            <w:r>
              <w:t>[REDACTED]</w:t>
            </w:r>
          </w:p>
        </w:tc>
      </w:tr>
      <w:tr w:rsidR="007B4E41" w14:paraId="2041B723" w14:textId="77777777">
        <w:tc>
          <w:tcPr>
            <w:tcW w:w="1128" w:type="dxa"/>
          </w:tcPr>
          <w:p w14:paraId="09E6567A" w14:textId="77777777" w:rsidR="007B4E41" w:rsidRDefault="00000000">
            <w:pPr>
              <w:rPr>
                <w:rFonts w:hint="eastAsia"/>
              </w:rPr>
            </w:pPr>
            <w:r>
              <w:t>R-006</w:t>
            </w:r>
          </w:p>
        </w:tc>
        <w:tc>
          <w:tcPr>
            <w:tcW w:w="1128" w:type="dxa"/>
          </w:tcPr>
          <w:p w14:paraId="64902D22" w14:textId="77777777" w:rsidR="007B4E41" w:rsidRDefault="00000000">
            <w:pPr>
              <w:rPr>
                <w:rFonts w:hint="eastAsia"/>
              </w:rPr>
            </w:pPr>
            <w:r>
              <w:t>C-02</w:t>
            </w:r>
          </w:p>
        </w:tc>
        <w:tc>
          <w:tcPr>
            <w:tcW w:w="1128" w:type="dxa"/>
          </w:tcPr>
          <w:p w14:paraId="0A204EA4" w14:textId="77777777" w:rsidR="007B4E41" w:rsidRDefault="00000000">
            <w:pPr>
              <w:rPr>
                <w:rFonts w:hint="eastAsia"/>
              </w:rPr>
            </w:pPr>
            <w:r>
              <w:t>T-003</w:t>
            </w:r>
          </w:p>
        </w:tc>
        <w:tc>
          <w:tcPr>
            <w:tcW w:w="1128" w:type="dxa"/>
          </w:tcPr>
          <w:p w14:paraId="1475A287" w14:textId="77777777" w:rsidR="007B4E41" w:rsidRDefault="00000000">
            <w:pPr>
              <w:rPr>
                <w:rFonts w:hint="eastAsia"/>
              </w:rPr>
            </w:pPr>
            <w:r>
              <w:t>A-04</w:t>
            </w:r>
          </w:p>
        </w:tc>
        <w:tc>
          <w:tcPr>
            <w:tcW w:w="1128" w:type="dxa"/>
          </w:tcPr>
          <w:p w14:paraId="7FE8CA50" w14:textId="77777777" w:rsidR="007B4E41" w:rsidRDefault="00000000">
            <w:pPr>
              <w:rPr>
                <w:rFonts w:hint="eastAsia"/>
              </w:rPr>
            </w:pPr>
            <w:r>
              <w:t>AP-03</w:t>
            </w:r>
          </w:p>
        </w:tc>
        <w:tc>
          <w:tcPr>
            <w:tcW w:w="1128" w:type="dxa"/>
          </w:tcPr>
          <w:p w14:paraId="20A664E3" w14:textId="77777777" w:rsidR="007B4E41" w:rsidRDefault="00000000">
            <w:pPr>
              <w:rPr>
                <w:rFonts w:hint="eastAsia"/>
              </w:rPr>
            </w:pPr>
            <w:r>
              <w:t>E-003</w:t>
            </w:r>
          </w:p>
        </w:tc>
        <w:tc>
          <w:tcPr>
            <w:tcW w:w="1128" w:type="dxa"/>
          </w:tcPr>
          <w:p w14:paraId="2A791BAD" w14:textId="77777777" w:rsidR="007B4E41" w:rsidRDefault="00000000">
            <w:pPr>
              <w:rPr>
                <w:rFonts w:hint="eastAsia"/>
              </w:rPr>
            </w:pPr>
            <w:r>
              <w:t>[REDACTED]</w:t>
            </w:r>
          </w:p>
        </w:tc>
        <w:tc>
          <w:tcPr>
            <w:tcW w:w="1128" w:type="dxa"/>
          </w:tcPr>
          <w:p w14:paraId="03279311" w14:textId="77777777" w:rsidR="007B4E41" w:rsidRDefault="00000000">
            <w:pPr>
              <w:rPr>
                <w:rFonts w:hint="eastAsia"/>
              </w:rPr>
            </w:pPr>
            <w:r>
              <w:t>[REDACTED]</w:t>
            </w:r>
          </w:p>
        </w:tc>
      </w:tr>
      <w:tr w:rsidR="007B4E41" w14:paraId="5BA3371B" w14:textId="77777777">
        <w:tc>
          <w:tcPr>
            <w:tcW w:w="1128" w:type="dxa"/>
          </w:tcPr>
          <w:p w14:paraId="141B89E5" w14:textId="77777777" w:rsidR="007B4E41" w:rsidRDefault="00000000">
            <w:pPr>
              <w:rPr>
                <w:rFonts w:hint="eastAsia"/>
              </w:rPr>
            </w:pPr>
            <w:r>
              <w:t>R-007</w:t>
            </w:r>
          </w:p>
        </w:tc>
        <w:tc>
          <w:tcPr>
            <w:tcW w:w="1128" w:type="dxa"/>
          </w:tcPr>
          <w:p w14:paraId="7F85C7F1" w14:textId="77777777" w:rsidR="007B4E41" w:rsidRDefault="00000000">
            <w:pPr>
              <w:rPr>
                <w:rFonts w:hint="eastAsia"/>
              </w:rPr>
            </w:pPr>
            <w:r>
              <w:t>C-02</w:t>
            </w:r>
          </w:p>
        </w:tc>
        <w:tc>
          <w:tcPr>
            <w:tcW w:w="1128" w:type="dxa"/>
          </w:tcPr>
          <w:p w14:paraId="4A5459C4" w14:textId="77777777" w:rsidR="007B4E41" w:rsidRDefault="00000000">
            <w:pPr>
              <w:rPr>
                <w:rFonts w:hint="eastAsia"/>
              </w:rPr>
            </w:pPr>
            <w:r>
              <w:t>T-003</w:t>
            </w:r>
          </w:p>
        </w:tc>
        <w:tc>
          <w:tcPr>
            <w:tcW w:w="1128" w:type="dxa"/>
          </w:tcPr>
          <w:p w14:paraId="21049FBA" w14:textId="77777777" w:rsidR="007B4E41" w:rsidRDefault="00000000">
            <w:pPr>
              <w:rPr>
                <w:rFonts w:hint="eastAsia"/>
              </w:rPr>
            </w:pPr>
            <w:r>
              <w:t>A-04</w:t>
            </w:r>
          </w:p>
        </w:tc>
        <w:tc>
          <w:tcPr>
            <w:tcW w:w="1128" w:type="dxa"/>
          </w:tcPr>
          <w:p w14:paraId="49706F26" w14:textId="77777777" w:rsidR="007B4E41" w:rsidRDefault="00000000">
            <w:pPr>
              <w:rPr>
                <w:rFonts w:hint="eastAsia"/>
              </w:rPr>
            </w:pPr>
            <w:r>
              <w:t>AP-03</w:t>
            </w:r>
          </w:p>
        </w:tc>
        <w:tc>
          <w:tcPr>
            <w:tcW w:w="1128" w:type="dxa"/>
          </w:tcPr>
          <w:p w14:paraId="7964D0B4" w14:textId="77777777" w:rsidR="007B4E41" w:rsidRDefault="00000000">
            <w:pPr>
              <w:rPr>
                <w:rFonts w:hint="eastAsia"/>
              </w:rPr>
            </w:pPr>
            <w:r>
              <w:t>E-003</w:t>
            </w:r>
          </w:p>
        </w:tc>
        <w:tc>
          <w:tcPr>
            <w:tcW w:w="1128" w:type="dxa"/>
          </w:tcPr>
          <w:p w14:paraId="2BA789AB" w14:textId="77777777" w:rsidR="007B4E41" w:rsidRDefault="00000000">
            <w:pPr>
              <w:rPr>
                <w:rFonts w:hint="eastAsia"/>
              </w:rPr>
            </w:pPr>
            <w:r>
              <w:t>[REDACTED]</w:t>
            </w:r>
          </w:p>
        </w:tc>
        <w:tc>
          <w:tcPr>
            <w:tcW w:w="1128" w:type="dxa"/>
          </w:tcPr>
          <w:p w14:paraId="55593DC3" w14:textId="77777777" w:rsidR="007B4E41" w:rsidRDefault="00000000">
            <w:pPr>
              <w:rPr>
                <w:rFonts w:hint="eastAsia"/>
              </w:rPr>
            </w:pPr>
            <w:r>
              <w:t>[REDACTED]</w:t>
            </w:r>
          </w:p>
        </w:tc>
      </w:tr>
      <w:tr w:rsidR="007B4E41" w14:paraId="2642698C" w14:textId="77777777">
        <w:tc>
          <w:tcPr>
            <w:tcW w:w="1128" w:type="dxa"/>
          </w:tcPr>
          <w:p w14:paraId="1F85FBC6" w14:textId="77777777" w:rsidR="007B4E41" w:rsidRDefault="00000000">
            <w:pPr>
              <w:rPr>
                <w:rFonts w:hint="eastAsia"/>
              </w:rPr>
            </w:pPr>
            <w:r>
              <w:t>R-008</w:t>
            </w:r>
          </w:p>
        </w:tc>
        <w:tc>
          <w:tcPr>
            <w:tcW w:w="1128" w:type="dxa"/>
          </w:tcPr>
          <w:p w14:paraId="7218A328" w14:textId="77777777" w:rsidR="007B4E41" w:rsidRDefault="00000000">
            <w:pPr>
              <w:rPr>
                <w:rFonts w:hint="eastAsia"/>
              </w:rPr>
            </w:pPr>
            <w:r>
              <w:t>C-03</w:t>
            </w:r>
          </w:p>
        </w:tc>
        <w:tc>
          <w:tcPr>
            <w:tcW w:w="1128" w:type="dxa"/>
          </w:tcPr>
          <w:p w14:paraId="363839A1" w14:textId="77777777" w:rsidR="007B4E41" w:rsidRDefault="00000000">
            <w:pPr>
              <w:rPr>
                <w:rFonts w:hint="eastAsia"/>
              </w:rPr>
            </w:pPr>
            <w:r>
              <w:t>T-004</w:t>
            </w:r>
          </w:p>
        </w:tc>
        <w:tc>
          <w:tcPr>
            <w:tcW w:w="1128" w:type="dxa"/>
          </w:tcPr>
          <w:p w14:paraId="2607B852" w14:textId="77777777" w:rsidR="007B4E41" w:rsidRDefault="00000000">
            <w:pPr>
              <w:rPr>
                <w:rFonts w:hint="eastAsia"/>
              </w:rPr>
            </w:pPr>
            <w:r>
              <w:t>A-05</w:t>
            </w:r>
          </w:p>
        </w:tc>
        <w:tc>
          <w:tcPr>
            <w:tcW w:w="1128" w:type="dxa"/>
          </w:tcPr>
          <w:p w14:paraId="1136EBAC" w14:textId="77777777" w:rsidR="007B4E41" w:rsidRDefault="00000000">
            <w:pPr>
              <w:rPr>
                <w:rFonts w:hint="eastAsia"/>
              </w:rPr>
            </w:pPr>
            <w:r>
              <w:t>AP-04</w:t>
            </w:r>
          </w:p>
        </w:tc>
        <w:tc>
          <w:tcPr>
            <w:tcW w:w="1128" w:type="dxa"/>
          </w:tcPr>
          <w:p w14:paraId="02FBDCB6" w14:textId="77777777" w:rsidR="007B4E41" w:rsidRDefault="00000000">
            <w:pPr>
              <w:rPr>
                <w:rFonts w:hint="eastAsia"/>
              </w:rPr>
            </w:pPr>
            <w:r>
              <w:t>E-004</w:t>
            </w:r>
          </w:p>
        </w:tc>
        <w:tc>
          <w:tcPr>
            <w:tcW w:w="1128" w:type="dxa"/>
          </w:tcPr>
          <w:p w14:paraId="134EE093" w14:textId="77777777" w:rsidR="007B4E41" w:rsidRDefault="00000000">
            <w:pPr>
              <w:rPr>
                <w:rFonts w:hint="eastAsia"/>
              </w:rPr>
            </w:pPr>
            <w:r>
              <w:t>[REDACTED]</w:t>
            </w:r>
          </w:p>
        </w:tc>
        <w:tc>
          <w:tcPr>
            <w:tcW w:w="1128" w:type="dxa"/>
          </w:tcPr>
          <w:p w14:paraId="540A328F" w14:textId="77777777" w:rsidR="007B4E41" w:rsidRDefault="00000000">
            <w:pPr>
              <w:rPr>
                <w:rFonts w:hint="eastAsia"/>
              </w:rPr>
            </w:pPr>
            <w:r>
              <w:t>[REDACTED]</w:t>
            </w:r>
          </w:p>
        </w:tc>
      </w:tr>
      <w:tr w:rsidR="007B4E41" w14:paraId="1CDBF817" w14:textId="77777777">
        <w:tc>
          <w:tcPr>
            <w:tcW w:w="1128" w:type="dxa"/>
          </w:tcPr>
          <w:p w14:paraId="5CD7F247" w14:textId="77777777" w:rsidR="007B4E41" w:rsidRDefault="00000000">
            <w:pPr>
              <w:rPr>
                <w:rFonts w:hint="eastAsia"/>
              </w:rPr>
            </w:pPr>
            <w:r>
              <w:t>R-009</w:t>
            </w:r>
          </w:p>
        </w:tc>
        <w:tc>
          <w:tcPr>
            <w:tcW w:w="1128" w:type="dxa"/>
          </w:tcPr>
          <w:p w14:paraId="63768680" w14:textId="77777777" w:rsidR="007B4E41" w:rsidRDefault="00000000">
            <w:pPr>
              <w:rPr>
                <w:rFonts w:hint="eastAsia"/>
              </w:rPr>
            </w:pPr>
            <w:r>
              <w:t>C-03</w:t>
            </w:r>
          </w:p>
        </w:tc>
        <w:tc>
          <w:tcPr>
            <w:tcW w:w="1128" w:type="dxa"/>
          </w:tcPr>
          <w:p w14:paraId="5512CE3D" w14:textId="77777777" w:rsidR="007B4E41" w:rsidRDefault="00000000">
            <w:pPr>
              <w:rPr>
                <w:rFonts w:hint="eastAsia"/>
              </w:rPr>
            </w:pPr>
            <w:r>
              <w:t>T-004</w:t>
            </w:r>
          </w:p>
        </w:tc>
        <w:tc>
          <w:tcPr>
            <w:tcW w:w="1128" w:type="dxa"/>
          </w:tcPr>
          <w:p w14:paraId="4D7EF006" w14:textId="77777777" w:rsidR="007B4E41" w:rsidRDefault="00000000">
            <w:pPr>
              <w:rPr>
                <w:rFonts w:hint="eastAsia"/>
              </w:rPr>
            </w:pPr>
            <w:r>
              <w:t>A-05</w:t>
            </w:r>
          </w:p>
        </w:tc>
        <w:tc>
          <w:tcPr>
            <w:tcW w:w="1128" w:type="dxa"/>
          </w:tcPr>
          <w:p w14:paraId="19CAE54E" w14:textId="77777777" w:rsidR="007B4E41" w:rsidRDefault="00000000">
            <w:pPr>
              <w:rPr>
                <w:rFonts w:hint="eastAsia"/>
              </w:rPr>
            </w:pPr>
            <w:r>
              <w:t>AP-04</w:t>
            </w:r>
          </w:p>
        </w:tc>
        <w:tc>
          <w:tcPr>
            <w:tcW w:w="1128" w:type="dxa"/>
          </w:tcPr>
          <w:p w14:paraId="17CBB3FC" w14:textId="77777777" w:rsidR="007B4E41" w:rsidRDefault="00000000">
            <w:pPr>
              <w:rPr>
                <w:rFonts w:hint="eastAsia"/>
              </w:rPr>
            </w:pPr>
            <w:r>
              <w:t>E-004</w:t>
            </w:r>
          </w:p>
        </w:tc>
        <w:tc>
          <w:tcPr>
            <w:tcW w:w="1128" w:type="dxa"/>
          </w:tcPr>
          <w:p w14:paraId="7CC48B6E" w14:textId="77777777" w:rsidR="007B4E41" w:rsidRDefault="00000000">
            <w:pPr>
              <w:rPr>
                <w:rFonts w:hint="eastAsia"/>
              </w:rPr>
            </w:pPr>
            <w:r>
              <w:t>[REDACTED]</w:t>
            </w:r>
          </w:p>
        </w:tc>
        <w:tc>
          <w:tcPr>
            <w:tcW w:w="1128" w:type="dxa"/>
          </w:tcPr>
          <w:p w14:paraId="1B2606B4" w14:textId="77777777" w:rsidR="007B4E41" w:rsidRDefault="00000000">
            <w:pPr>
              <w:rPr>
                <w:rFonts w:hint="eastAsia"/>
              </w:rPr>
            </w:pPr>
            <w:r>
              <w:t>[REDACTED]</w:t>
            </w:r>
          </w:p>
        </w:tc>
      </w:tr>
      <w:tr w:rsidR="007B4E41" w14:paraId="72F05BDA" w14:textId="77777777">
        <w:tc>
          <w:tcPr>
            <w:tcW w:w="1128" w:type="dxa"/>
          </w:tcPr>
          <w:p w14:paraId="3DC955E2" w14:textId="77777777" w:rsidR="007B4E41" w:rsidRDefault="00000000">
            <w:pPr>
              <w:rPr>
                <w:rFonts w:hint="eastAsia"/>
              </w:rPr>
            </w:pPr>
            <w:r>
              <w:t>R-010</w:t>
            </w:r>
          </w:p>
        </w:tc>
        <w:tc>
          <w:tcPr>
            <w:tcW w:w="1128" w:type="dxa"/>
          </w:tcPr>
          <w:p w14:paraId="6FF09C89" w14:textId="77777777" w:rsidR="007B4E41" w:rsidRDefault="00000000">
            <w:pPr>
              <w:rPr>
                <w:rFonts w:hint="eastAsia"/>
              </w:rPr>
            </w:pPr>
            <w:r>
              <w:t>C-03</w:t>
            </w:r>
          </w:p>
        </w:tc>
        <w:tc>
          <w:tcPr>
            <w:tcW w:w="1128" w:type="dxa"/>
          </w:tcPr>
          <w:p w14:paraId="7CB22103" w14:textId="77777777" w:rsidR="007B4E41" w:rsidRDefault="00000000">
            <w:pPr>
              <w:rPr>
                <w:rFonts w:hint="eastAsia"/>
              </w:rPr>
            </w:pPr>
            <w:r>
              <w:t>T-004</w:t>
            </w:r>
          </w:p>
        </w:tc>
        <w:tc>
          <w:tcPr>
            <w:tcW w:w="1128" w:type="dxa"/>
          </w:tcPr>
          <w:p w14:paraId="58A969D9" w14:textId="77777777" w:rsidR="007B4E41" w:rsidRDefault="00000000">
            <w:pPr>
              <w:rPr>
                <w:rFonts w:hint="eastAsia"/>
              </w:rPr>
            </w:pPr>
            <w:r>
              <w:t>A-05</w:t>
            </w:r>
          </w:p>
        </w:tc>
        <w:tc>
          <w:tcPr>
            <w:tcW w:w="1128" w:type="dxa"/>
          </w:tcPr>
          <w:p w14:paraId="764E8A1D" w14:textId="77777777" w:rsidR="007B4E41" w:rsidRDefault="00000000">
            <w:pPr>
              <w:rPr>
                <w:rFonts w:hint="eastAsia"/>
              </w:rPr>
            </w:pPr>
            <w:r>
              <w:t>AP-04</w:t>
            </w:r>
          </w:p>
        </w:tc>
        <w:tc>
          <w:tcPr>
            <w:tcW w:w="1128" w:type="dxa"/>
          </w:tcPr>
          <w:p w14:paraId="3E156409" w14:textId="77777777" w:rsidR="007B4E41" w:rsidRDefault="00000000">
            <w:pPr>
              <w:rPr>
                <w:rFonts w:hint="eastAsia"/>
              </w:rPr>
            </w:pPr>
            <w:r>
              <w:t>E-004</w:t>
            </w:r>
          </w:p>
        </w:tc>
        <w:tc>
          <w:tcPr>
            <w:tcW w:w="1128" w:type="dxa"/>
          </w:tcPr>
          <w:p w14:paraId="55AB7D84" w14:textId="77777777" w:rsidR="007B4E41" w:rsidRDefault="00000000">
            <w:pPr>
              <w:rPr>
                <w:rFonts w:hint="eastAsia"/>
              </w:rPr>
            </w:pPr>
            <w:r>
              <w:t>[REDACTED]</w:t>
            </w:r>
          </w:p>
        </w:tc>
        <w:tc>
          <w:tcPr>
            <w:tcW w:w="1128" w:type="dxa"/>
          </w:tcPr>
          <w:p w14:paraId="2EFB1F66" w14:textId="77777777" w:rsidR="007B4E41" w:rsidRDefault="00000000">
            <w:pPr>
              <w:rPr>
                <w:rFonts w:hint="eastAsia"/>
              </w:rPr>
            </w:pPr>
            <w:r>
              <w:t>[REDACTED]</w:t>
            </w:r>
          </w:p>
        </w:tc>
      </w:tr>
      <w:tr w:rsidR="007B4E41" w14:paraId="0E8A05CA" w14:textId="77777777">
        <w:tc>
          <w:tcPr>
            <w:tcW w:w="1128" w:type="dxa"/>
          </w:tcPr>
          <w:p w14:paraId="0A00A532" w14:textId="77777777" w:rsidR="007B4E41" w:rsidRDefault="00000000">
            <w:pPr>
              <w:rPr>
                <w:rFonts w:hint="eastAsia"/>
              </w:rPr>
            </w:pPr>
            <w:r>
              <w:t>R-011</w:t>
            </w:r>
          </w:p>
        </w:tc>
        <w:tc>
          <w:tcPr>
            <w:tcW w:w="1128" w:type="dxa"/>
          </w:tcPr>
          <w:p w14:paraId="55CE3153" w14:textId="77777777" w:rsidR="007B4E41" w:rsidRDefault="00000000">
            <w:pPr>
              <w:rPr>
                <w:rFonts w:hint="eastAsia"/>
              </w:rPr>
            </w:pPr>
            <w:r>
              <w:t>C-04</w:t>
            </w:r>
          </w:p>
        </w:tc>
        <w:tc>
          <w:tcPr>
            <w:tcW w:w="1128" w:type="dxa"/>
          </w:tcPr>
          <w:p w14:paraId="624725E6" w14:textId="77777777" w:rsidR="007B4E41" w:rsidRDefault="00000000">
            <w:pPr>
              <w:rPr>
                <w:rFonts w:hint="eastAsia"/>
              </w:rPr>
            </w:pPr>
            <w:r>
              <w:t>T-005</w:t>
            </w:r>
          </w:p>
        </w:tc>
        <w:tc>
          <w:tcPr>
            <w:tcW w:w="1128" w:type="dxa"/>
          </w:tcPr>
          <w:p w14:paraId="5E85E635" w14:textId="77777777" w:rsidR="007B4E41" w:rsidRDefault="00000000">
            <w:pPr>
              <w:rPr>
                <w:rFonts w:hint="eastAsia"/>
              </w:rPr>
            </w:pPr>
            <w:r>
              <w:t>A-06</w:t>
            </w:r>
          </w:p>
        </w:tc>
        <w:tc>
          <w:tcPr>
            <w:tcW w:w="1128" w:type="dxa"/>
          </w:tcPr>
          <w:p w14:paraId="51DD708B" w14:textId="77777777" w:rsidR="007B4E41" w:rsidRDefault="00000000">
            <w:pPr>
              <w:rPr>
                <w:rFonts w:hint="eastAsia"/>
              </w:rPr>
            </w:pPr>
            <w:r>
              <w:t>AP-05</w:t>
            </w:r>
          </w:p>
        </w:tc>
        <w:tc>
          <w:tcPr>
            <w:tcW w:w="1128" w:type="dxa"/>
          </w:tcPr>
          <w:p w14:paraId="373376EA" w14:textId="77777777" w:rsidR="007B4E41" w:rsidRDefault="00000000">
            <w:pPr>
              <w:rPr>
                <w:rFonts w:hint="eastAsia"/>
              </w:rPr>
            </w:pPr>
            <w:r>
              <w:t>E-005</w:t>
            </w:r>
          </w:p>
        </w:tc>
        <w:tc>
          <w:tcPr>
            <w:tcW w:w="1128" w:type="dxa"/>
          </w:tcPr>
          <w:p w14:paraId="4C65B07F" w14:textId="77777777" w:rsidR="007B4E41" w:rsidRDefault="00000000">
            <w:pPr>
              <w:rPr>
                <w:rFonts w:hint="eastAsia"/>
              </w:rPr>
            </w:pPr>
            <w:r>
              <w:t>[REDACTED]</w:t>
            </w:r>
          </w:p>
        </w:tc>
        <w:tc>
          <w:tcPr>
            <w:tcW w:w="1128" w:type="dxa"/>
          </w:tcPr>
          <w:p w14:paraId="7430C888" w14:textId="77777777" w:rsidR="007B4E41" w:rsidRDefault="00000000">
            <w:pPr>
              <w:rPr>
                <w:rFonts w:hint="eastAsia"/>
              </w:rPr>
            </w:pPr>
            <w:r>
              <w:t>[REDACTED]</w:t>
            </w:r>
          </w:p>
        </w:tc>
      </w:tr>
      <w:tr w:rsidR="007B4E41" w14:paraId="7323E999" w14:textId="77777777">
        <w:tc>
          <w:tcPr>
            <w:tcW w:w="1128" w:type="dxa"/>
          </w:tcPr>
          <w:p w14:paraId="600CDDF0" w14:textId="77777777" w:rsidR="007B4E41" w:rsidRDefault="00000000">
            <w:pPr>
              <w:rPr>
                <w:rFonts w:hint="eastAsia"/>
              </w:rPr>
            </w:pPr>
            <w:r>
              <w:t>R-012</w:t>
            </w:r>
          </w:p>
        </w:tc>
        <w:tc>
          <w:tcPr>
            <w:tcW w:w="1128" w:type="dxa"/>
          </w:tcPr>
          <w:p w14:paraId="68AB2BEF" w14:textId="77777777" w:rsidR="007B4E41" w:rsidRDefault="00000000">
            <w:pPr>
              <w:rPr>
                <w:rFonts w:hint="eastAsia"/>
              </w:rPr>
            </w:pPr>
            <w:r>
              <w:t>C-05</w:t>
            </w:r>
          </w:p>
        </w:tc>
        <w:tc>
          <w:tcPr>
            <w:tcW w:w="1128" w:type="dxa"/>
          </w:tcPr>
          <w:p w14:paraId="09C1514F" w14:textId="77777777" w:rsidR="007B4E41" w:rsidRDefault="00000000">
            <w:pPr>
              <w:rPr>
                <w:rFonts w:hint="eastAsia"/>
              </w:rPr>
            </w:pPr>
            <w:r>
              <w:t>T-011</w:t>
            </w:r>
          </w:p>
        </w:tc>
        <w:tc>
          <w:tcPr>
            <w:tcW w:w="1128" w:type="dxa"/>
          </w:tcPr>
          <w:p w14:paraId="5859033D" w14:textId="77777777" w:rsidR="007B4E41" w:rsidRDefault="00000000">
            <w:pPr>
              <w:rPr>
                <w:rFonts w:hint="eastAsia"/>
              </w:rPr>
            </w:pPr>
            <w:r>
              <w:t>A-13</w:t>
            </w:r>
          </w:p>
        </w:tc>
        <w:tc>
          <w:tcPr>
            <w:tcW w:w="1128" w:type="dxa"/>
          </w:tcPr>
          <w:p w14:paraId="69DE1632" w14:textId="77777777" w:rsidR="007B4E41" w:rsidRDefault="00000000">
            <w:pPr>
              <w:rPr>
                <w:rFonts w:hint="eastAsia"/>
              </w:rPr>
            </w:pPr>
            <w:r>
              <w:t>AP-11</w:t>
            </w:r>
          </w:p>
        </w:tc>
        <w:tc>
          <w:tcPr>
            <w:tcW w:w="1128" w:type="dxa"/>
          </w:tcPr>
          <w:p w14:paraId="0806709B" w14:textId="77777777" w:rsidR="007B4E41" w:rsidRDefault="00000000">
            <w:pPr>
              <w:rPr>
                <w:rFonts w:hint="eastAsia"/>
              </w:rPr>
            </w:pPr>
            <w:r>
              <w:t>E-011</w:t>
            </w:r>
          </w:p>
        </w:tc>
        <w:tc>
          <w:tcPr>
            <w:tcW w:w="1128" w:type="dxa"/>
          </w:tcPr>
          <w:p w14:paraId="7A1AA81F" w14:textId="77777777" w:rsidR="007B4E41" w:rsidRDefault="00000000">
            <w:pPr>
              <w:rPr>
                <w:rFonts w:hint="eastAsia"/>
              </w:rPr>
            </w:pPr>
            <w:r>
              <w:t>[REDACTED]</w:t>
            </w:r>
          </w:p>
        </w:tc>
        <w:tc>
          <w:tcPr>
            <w:tcW w:w="1128" w:type="dxa"/>
          </w:tcPr>
          <w:p w14:paraId="6BB0A7D8" w14:textId="77777777" w:rsidR="007B4E41" w:rsidRDefault="00000000">
            <w:pPr>
              <w:rPr>
                <w:rFonts w:hint="eastAsia"/>
              </w:rPr>
            </w:pPr>
            <w:r>
              <w:t>[REDACTED]</w:t>
            </w:r>
          </w:p>
        </w:tc>
      </w:tr>
      <w:tr w:rsidR="007B4E41" w14:paraId="33CBE4E8" w14:textId="77777777">
        <w:tc>
          <w:tcPr>
            <w:tcW w:w="1128" w:type="dxa"/>
          </w:tcPr>
          <w:p w14:paraId="43C59495" w14:textId="77777777" w:rsidR="007B4E41" w:rsidRDefault="00000000">
            <w:pPr>
              <w:rPr>
                <w:rFonts w:hint="eastAsia"/>
              </w:rPr>
            </w:pPr>
            <w:r>
              <w:t>R-013</w:t>
            </w:r>
          </w:p>
        </w:tc>
        <w:tc>
          <w:tcPr>
            <w:tcW w:w="1128" w:type="dxa"/>
          </w:tcPr>
          <w:p w14:paraId="0DE1F7AA" w14:textId="77777777" w:rsidR="007B4E41" w:rsidRDefault="00000000">
            <w:pPr>
              <w:rPr>
                <w:rFonts w:hint="eastAsia"/>
              </w:rPr>
            </w:pPr>
            <w:r>
              <w:t>C-06</w:t>
            </w:r>
          </w:p>
        </w:tc>
        <w:tc>
          <w:tcPr>
            <w:tcW w:w="1128" w:type="dxa"/>
          </w:tcPr>
          <w:p w14:paraId="30E6FEF0" w14:textId="77777777" w:rsidR="007B4E41" w:rsidRDefault="00000000">
            <w:pPr>
              <w:rPr>
                <w:rFonts w:hint="eastAsia"/>
              </w:rPr>
            </w:pPr>
            <w:r>
              <w:t>T-014</w:t>
            </w:r>
          </w:p>
        </w:tc>
        <w:tc>
          <w:tcPr>
            <w:tcW w:w="1128" w:type="dxa"/>
          </w:tcPr>
          <w:p w14:paraId="28CF1049" w14:textId="77777777" w:rsidR="007B4E41" w:rsidRDefault="00000000">
            <w:pPr>
              <w:rPr>
                <w:rFonts w:hint="eastAsia"/>
              </w:rPr>
            </w:pPr>
            <w:r>
              <w:t>A-16</w:t>
            </w:r>
          </w:p>
        </w:tc>
        <w:tc>
          <w:tcPr>
            <w:tcW w:w="1128" w:type="dxa"/>
          </w:tcPr>
          <w:p w14:paraId="2AB084DB" w14:textId="77777777" w:rsidR="007B4E41" w:rsidRDefault="00000000">
            <w:pPr>
              <w:rPr>
                <w:rFonts w:hint="eastAsia"/>
              </w:rPr>
            </w:pPr>
            <w:r>
              <w:t>AP-14</w:t>
            </w:r>
          </w:p>
        </w:tc>
        <w:tc>
          <w:tcPr>
            <w:tcW w:w="1128" w:type="dxa"/>
          </w:tcPr>
          <w:p w14:paraId="50E59236" w14:textId="77777777" w:rsidR="007B4E41" w:rsidRDefault="00000000">
            <w:pPr>
              <w:rPr>
                <w:rFonts w:hint="eastAsia"/>
              </w:rPr>
            </w:pPr>
            <w:r>
              <w:t>E-014</w:t>
            </w:r>
          </w:p>
        </w:tc>
        <w:tc>
          <w:tcPr>
            <w:tcW w:w="1128" w:type="dxa"/>
          </w:tcPr>
          <w:p w14:paraId="1226F47E" w14:textId="77777777" w:rsidR="007B4E41" w:rsidRDefault="00000000">
            <w:pPr>
              <w:rPr>
                <w:rFonts w:hint="eastAsia"/>
              </w:rPr>
            </w:pPr>
            <w:r>
              <w:t>[REDACTED]</w:t>
            </w:r>
          </w:p>
        </w:tc>
        <w:tc>
          <w:tcPr>
            <w:tcW w:w="1128" w:type="dxa"/>
          </w:tcPr>
          <w:p w14:paraId="7B7E3533" w14:textId="77777777" w:rsidR="007B4E41" w:rsidRDefault="00000000">
            <w:pPr>
              <w:rPr>
                <w:rFonts w:hint="eastAsia"/>
              </w:rPr>
            </w:pPr>
            <w:r>
              <w:t>[REDACTED]</w:t>
            </w:r>
          </w:p>
        </w:tc>
      </w:tr>
      <w:tr w:rsidR="007B4E41" w14:paraId="4CEE9FA0" w14:textId="77777777">
        <w:tc>
          <w:tcPr>
            <w:tcW w:w="1128" w:type="dxa"/>
          </w:tcPr>
          <w:p w14:paraId="30196A08" w14:textId="77777777" w:rsidR="007B4E41" w:rsidRDefault="00000000">
            <w:pPr>
              <w:rPr>
                <w:rFonts w:hint="eastAsia"/>
              </w:rPr>
            </w:pPr>
            <w:r>
              <w:t>R-014</w:t>
            </w:r>
          </w:p>
        </w:tc>
        <w:tc>
          <w:tcPr>
            <w:tcW w:w="1128" w:type="dxa"/>
          </w:tcPr>
          <w:p w14:paraId="5A056EE6" w14:textId="77777777" w:rsidR="007B4E41" w:rsidRDefault="00000000">
            <w:pPr>
              <w:rPr>
                <w:rFonts w:hint="eastAsia"/>
              </w:rPr>
            </w:pPr>
            <w:r>
              <w:t>C-07</w:t>
            </w:r>
          </w:p>
        </w:tc>
        <w:tc>
          <w:tcPr>
            <w:tcW w:w="1128" w:type="dxa"/>
          </w:tcPr>
          <w:p w14:paraId="1D7C5E06" w14:textId="77777777" w:rsidR="007B4E41" w:rsidRDefault="00000000">
            <w:pPr>
              <w:rPr>
                <w:rFonts w:hint="eastAsia"/>
              </w:rPr>
            </w:pPr>
            <w:r>
              <w:t>T-015</w:t>
            </w:r>
          </w:p>
        </w:tc>
        <w:tc>
          <w:tcPr>
            <w:tcW w:w="1128" w:type="dxa"/>
          </w:tcPr>
          <w:p w14:paraId="472FD84F" w14:textId="77777777" w:rsidR="007B4E41" w:rsidRDefault="00000000">
            <w:pPr>
              <w:rPr>
                <w:rFonts w:hint="eastAsia"/>
              </w:rPr>
            </w:pPr>
            <w:r>
              <w:t>A-17</w:t>
            </w:r>
          </w:p>
        </w:tc>
        <w:tc>
          <w:tcPr>
            <w:tcW w:w="1128" w:type="dxa"/>
          </w:tcPr>
          <w:p w14:paraId="118A1728" w14:textId="77777777" w:rsidR="007B4E41" w:rsidRDefault="00000000">
            <w:pPr>
              <w:rPr>
                <w:rFonts w:hint="eastAsia"/>
              </w:rPr>
            </w:pPr>
            <w:r>
              <w:t>AP-15</w:t>
            </w:r>
          </w:p>
        </w:tc>
        <w:tc>
          <w:tcPr>
            <w:tcW w:w="1128" w:type="dxa"/>
          </w:tcPr>
          <w:p w14:paraId="79A725CE" w14:textId="77777777" w:rsidR="007B4E41" w:rsidRDefault="00000000">
            <w:pPr>
              <w:rPr>
                <w:rFonts w:hint="eastAsia"/>
              </w:rPr>
            </w:pPr>
            <w:r>
              <w:t>E-015</w:t>
            </w:r>
          </w:p>
        </w:tc>
        <w:tc>
          <w:tcPr>
            <w:tcW w:w="1128" w:type="dxa"/>
          </w:tcPr>
          <w:p w14:paraId="1C624C98" w14:textId="77777777" w:rsidR="007B4E41" w:rsidRDefault="00000000">
            <w:pPr>
              <w:rPr>
                <w:rFonts w:hint="eastAsia"/>
              </w:rPr>
            </w:pPr>
            <w:r>
              <w:t>[REDACTED]</w:t>
            </w:r>
          </w:p>
        </w:tc>
        <w:tc>
          <w:tcPr>
            <w:tcW w:w="1128" w:type="dxa"/>
          </w:tcPr>
          <w:p w14:paraId="02212755" w14:textId="77777777" w:rsidR="007B4E41" w:rsidRDefault="00000000">
            <w:pPr>
              <w:rPr>
                <w:rFonts w:hint="eastAsia"/>
              </w:rPr>
            </w:pPr>
            <w:r>
              <w:t>[REDACTED]</w:t>
            </w:r>
          </w:p>
        </w:tc>
      </w:tr>
      <w:tr w:rsidR="007B4E41" w14:paraId="59D8DEC1" w14:textId="77777777">
        <w:tc>
          <w:tcPr>
            <w:tcW w:w="1128" w:type="dxa"/>
          </w:tcPr>
          <w:p w14:paraId="796E9C5C" w14:textId="77777777" w:rsidR="007B4E41" w:rsidRDefault="00000000">
            <w:pPr>
              <w:rPr>
                <w:rFonts w:hint="eastAsia"/>
              </w:rPr>
            </w:pPr>
            <w:r>
              <w:t>R-014</w:t>
            </w:r>
          </w:p>
        </w:tc>
        <w:tc>
          <w:tcPr>
            <w:tcW w:w="1128" w:type="dxa"/>
          </w:tcPr>
          <w:p w14:paraId="23716119" w14:textId="77777777" w:rsidR="007B4E41" w:rsidRDefault="00000000">
            <w:pPr>
              <w:rPr>
                <w:rFonts w:hint="eastAsia"/>
              </w:rPr>
            </w:pPr>
            <w:r>
              <w:t>C-07</w:t>
            </w:r>
          </w:p>
        </w:tc>
        <w:tc>
          <w:tcPr>
            <w:tcW w:w="1128" w:type="dxa"/>
          </w:tcPr>
          <w:p w14:paraId="4FA6B04E" w14:textId="77777777" w:rsidR="007B4E41" w:rsidRDefault="00000000">
            <w:pPr>
              <w:rPr>
                <w:rFonts w:hint="eastAsia"/>
              </w:rPr>
            </w:pPr>
            <w:r>
              <w:t>T-016</w:t>
            </w:r>
          </w:p>
        </w:tc>
        <w:tc>
          <w:tcPr>
            <w:tcW w:w="1128" w:type="dxa"/>
          </w:tcPr>
          <w:p w14:paraId="48C69154" w14:textId="77777777" w:rsidR="007B4E41" w:rsidRDefault="00000000">
            <w:pPr>
              <w:rPr>
                <w:rFonts w:hint="eastAsia"/>
              </w:rPr>
            </w:pPr>
            <w:r>
              <w:t>A-18</w:t>
            </w:r>
          </w:p>
        </w:tc>
        <w:tc>
          <w:tcPr>
            <w:tcW w:w="1128" w:type="dxa"/>
          </w:tcPr>
          <w:p w14:paraId="04C21A10" w14:textId="77777777" w:rsidR="007B4E41" w:rsidRDefault="00000000">
            <w:pPr>
              <w:rPr>
                <w:rFonts w:hint="eastAsia"/>
              </w:rPr>
            </w:pPr>
            <w:r>
              <w:t>AP-16</w:t>
            </w:r>
          </w:p>
        </w:tc>
        <w:tc>
          <w:tcPr>
            <w:tcW w:w="1128" w:type="dxa"/>
          </w:tcPr>
          <w:p w14:paraId="256E836C" w14:textId="77777777" w:rsidR="007B4E41" w:rsidRDefault="00000000">
            <w:pPr>
              <w:rPr>
                <w:rFonts w:hint="eastAsia"/>
              </w:rPr>
            </w:pPr>
            <w:r>
              <w:t>E-016</w:t>
            </w:r>
          </w:p>
        </w:tc>
        <w:tc>
          <w:tcPr>
            <w:tcW w:w="1128" w:type="dxa"/>
          </w:tcPr>
          <w:p w14:paraId="1BB49523" w14:textId="77777777" w:rsidR="007B4E41" w:rsidRDefault="00000000">
            <w:pPr>
              <w:rPr>
                <w:rFonts w:hint="eastAsia"/>
              </w:rPr>
            </w:pPr>
            <w:r>
              <w:t>[REDACTED]</w:t>
            </w:r>
          </w:p>
        </w:tc>
        <w:tc>
          <w:tcPr>
            <w:tcW w:w="1128" w:type="dxa"/>
          </w:tcPr>
          <w:p w14:paraId="79CA1D74" w14:textId="77777777" w:rsidR="007B4E41" w:rsidRDefault="00000000">
            <w:pPr>
              <w:rPr>
                <w:rFonts w:hint="eastAsia"/>
              </w:rPr>
            </w:pPr>
            <w:r>
              <w:t>[REDACTED]</w:t>
            </w:r>
          </w:p>
        </w:tc>
      </w:tr>
      <w:tr w:rsidR="007B4E41" w14:paraId="6EB34ED9" w14:textId="77777777">
        <w:tc>
          <w:tcPr>
            <w:tcW w:w="1128" w:type="dxa"/>
          </w:tcPr>
          <w:p w14:paraId="6FE67671" w14:textId="77777777" w:rsidR="007B4E41" w:rsidRDefault="00000000">
            <w:pPr>
              <w:rPr>
                <w:rFonts w:hint="eastAsia"/>
              </w:rPr>
            </w:pPr>
            <w:r>
              <w:t>R-015</w:t>
            </w:r>
          </w:p>
        </w:tc>
        <w:tc>
          <w:tcPr>
            <w:tcW w:w="1128" w:type="dxa"/>
          </w:tcPr>
          <w:p w14:paraId="775AAF34" w14:textId="77777777" w:rsidR="007B4E41" w:rsidRDefault="00000000">
            <w:pPr>
              <w:rPr>
                <w:rFonts w:hint="eastAsia"/>
              </w:rPr>
            </w:pPr>
            <w:r>
              <w:t>C-08</w:t>
            </w:r>
          </w:p>
        </w:tc>
        <w:tc>
          <w:tcPr>
            <w:tcW w:w="1128" w:type="dxa"/>
          </w:tcPr>
          <w:p w14:paraId="6D005C24" w14:textId="77777777" w:rsidR="007B4E41" w:rsidRDefault="00000000">
            <w:pPr>
              <w:rPr>
                <w:rFonts w:hint="eastAsia"/>
              </w:rPr>
            </w:pPr>
            <w:r>
              <w:t>T-018</w:t>
            </w:r>
          </w:p>
        </w:tc>
        <w:tc>
          <w:tcPr>
            <w:tcW w:w="1128" w:type="dxa"/>
          </w:tcPr>
          <w:p w14:paraId="41DBD3D4" w14:textId="77777777" w:rsidR="007B4E41" w:rsidRDefault="00000000">
            <w:pPr>
              <w:rPr>
                <w:rFonts w:hint="eastAsia"/>
              </w:rPr>
            </w:pPr>
            <w:r>
              <w:t>A-20</w:t>
            </w:r>
          </w:p>
        </w:tc>
        <w:tc>
          <w:tcPr>
            <w:tcW w:w="1128" w:type="dxa"/>
          </w:tcPr>
          <w:p w14:paraId="295A4482" w14:textId="77777777" w:rsidR="007B4E41" w:rsidRDefault="00000000">
            <w:pPr>
              <w:rPr>
                <w:rFonts w:hint="eastAsia"/>
              </w:rPr>
            </w:pPr>
            <w:r>
              <w:t>AP-18</w:t>
            </w:r>
          </w:p>
        </w:tc>
        <w:tc>
          <w:tcPr>
            <w:tcW w:w="1128" w:type="dxa"/>
          </w:tcPr>
          <w:p w14:paraId="0702F690" w14:textId="77777777" w:rsidR="007B4E41" w:rsidRDefault="00000000">
            <w:pPr>
              <w:rPr>
                <w:rFonts w:hint="eastAsia"/>
              </w:rPr>
            </w:pPr>
            <w:r>
              <w:t>E-018</w:t>
            </w:r>
          </w:p>
        </w:tc>
        <w:tc>
          <w:tcPr>
            <w:tcW w:w="1128" w:type="dxa"/>
          </w:tcPr>
          <w:p w14:paraId="17B9A2CB" w14:textId="77777777" w:rsidR="007B4E41" w:rsidRDefault="00000000">
            <w:pPr>
              <w:rPr>
                <w:rFonts w:hint="eastAsia"/>
              </w:rPr>
            </w:pPr>
            <w:r>
              <w:t>[REDACTED]</w:t>
            </w:r>
          </w:p>
        </w:tc>
        <w:tc>
          <w:tcPr>
            <w:tcW w:w="1128" w:type="dxa"/>
          </w:tcPr>
          <w:p w14:paraId="47A70D3A" w14:textId="77777777" w:rsidR="007B4E41" w:rsidRDefault="00000000">
            <w:pPr>
              <w:rPr>
                <w:rFonts w:hint="eastAsia"/>
              </w:rPr>
            </w:pPr>
            <w:r>
              <w:t>[REDACTED]</w:t>
            </w:r>
          </w:p>
        </w:tc>
      </w:tr>
      <w:tr w:rsidR="007B4E41" w14:paraId="552B3302" w14:textId="77777777">
        <w:tc>
          <w:tcPr>
            <w:tcW w:w="1128" w:type="dxa"/>
          </w:tcPr>
          <w:p w14:paraId="6FE4C06F" w14:textId="77777777" w:rsidR="007B4E41" w:rsidRDefault="00000000">
            <w:pPr>
              <w:rPr>
                <w:rFonts w:hint="eastAsia"/>
              </w:rPr>
            </w:pPr>
            <w:r>
              <w:t>R-015</w:t>
            </w:r>
          </w:p>
        </w:tc>
        <w:tc>
          <w:tcPr>
            <w:tcW w:w="1128" w:type="dxa"/>
          </w:tcPr>
          <w:p w14:paraId="35B747DA" w14:textId="77777777" w:rsidR="007B4E41" w:rsidRDefault="00000000">
            <w:pPr>
              <w:rPr>
                <w:rFonts w:hint="eastAsia"/>
              </w:rPr>
            </w:pPr>
            <w:r>
              <w:t>C-08</w:t>
            </w:r>
          </w:p>
        </w:tc>
        <w:tc>
          <w:tcPr>
            <w:tcW w:w="1128" w:type="dxa"/>
          </w:tcPr>
          <w:p w14:paraId="534C54D4" w14:textId="77777777" w:rsidR="007B4E41" w:rsidRDefault="00000000">
            <w:pPr>
              <w:rPr>
                <w:rFonts w:hint="eastAsia"/>
              </w:rPr>
            </w:pPr>
            <w:r>
              <w:t>T-019</w:t>
            </w:r>
          </w:p>
        </w:tc>
        <w:tc>
          <w:tcPr>
            <w:tcW w:w="1128" w:type="dxa"/>
          </w:tcPr>
          <w:p w14:paraId="325F32AA" w14:textId="77777777" w:rsidR="007B4E41" w:rsidRDefault="00000000">
            <w:pPr>
              <w:rPr>
                <w:rFonts w:hint="eastAsia"/>
              </w:rPr>
            </w:pPr>
            <w:r>
              <w:t>A-21</w:t>
            </w:r>
          </w:p>
        </w:tc>
        <w:tc>
          <w:tcPr>
            <w:tcW w:w="1128" w:type="dxa"/>
          </w:tcPr>
          <w:p w14:paraId="092781F2" w14:textId="77777777" w:rsidR="007B4E41" w:rsidRDefault="00000000">
            <w:pPr>
              <w:rPr>
                <w:rFonts w:hint="eastAsia"/>
              </w:rPr>
            </w:pPr>
            <w:r>
              <w:t>AP-19</w:t>
            </w:r>
          </w:p>
        </w:tc>
        <w:tc>
          <w:tcPr>
            <w:tcW w:w="1128" w:type="dxa"/>
          </w:tcPr>
          <w:p w14:paraId="4BB0E0C1" w14:textId="77777777" w:rsidR="007B4E41" w:rsidRDefault="00000000">
            <w:pPr>
              <w:rPr>
                <w:rFonts w:hint="eastAsia"/>
              </w:rPr>
            </w:pPr>
            <w:r>
              <w:t>E-019</w:t>
            </w:r>
          </w:p>
        </w:tc>
        <w:tc>
          <w:tcPr>
            <w:tcW w:w="1128" w:type="dxa"/>
          </w:tcPr>
          <w:p w14:paraId="5BAB1CA9" w14:textId="77777777" w:rsidR="007B4E41" w:rsidRDefault="00000000">
            <w:pPr>
              <w:rPr>
                <w:rFonts w:hint="eastAsia"/>
              </w:rPr>
            </w:pPr>
            <w:r>
              <w:t>[REDACTED]</w:t>
            </w:r>
          </w:p>
        </w:tc>
        <w:tc>
          <w:tcPr>
            <w:tcW w:w="1128" w:type="dxa"/>
          </w:tcPr>
          <w:p w14:paraId="4E776359" w14:textId="77777777" w:rsidR="007B4E41" w:rsidRDefault="00000000">
            <w:pPr>
              <w:rPr>
                <w:rFonts w:hint="eastAsia"/>
              </w:rPr>
            </w:pPr>
            <w:r>
              <w:t>[REDACTED]</w:t>
            </w:r>
          </w:p>
        </w:tc>
      </w:tr>
      <w:tr w:rsidR="007B4E41" w14:paraId="5C16684C" w14:textId="77777777">
        <w:tc>
          <w:tcPr>
            <w:tcW w:w="1128" w:type="dxa"/>
          </w:tcPr>
          <w:p w14:paraId="7550C038" w14:textId="77777777" w:rsidR="007B4E41" w:rsidRDefault="00000000">
            <w:pPr>
              <w:rPr>
                <w:rFonts w:hint="eastAsia"/>
              </w:rPr>
            </w:pPr>
            <w:r>
              <w:t>R-016</w:t>
            </w:r>
          </w:p>
        </w:tc>
        <w:tc>
          <w:tcPr>
            <w:tcW w:w="1128" w:type="dxa"/>
          </w:tcPr>
          <w:p w14:paraId="35EB2525" w14:textId="77777777" w:rsidR="007B4E41" w:rsidRDefault="00000000">
            <w:pPr>
              <w:rPr>
                <w:rFonts w:hint="eastAsia"/>
              </w:rPr>
            </w:pPr>
            <w:r>
              <w:t>C-09</w:t>
            </w:r>
          </w:p>
        </w:tc>
        <w:tc>
          <w:tcPr>
            <w:tcW w:w="1128" w:type="dxa"/>
          </w:tcPr>
          <w:p w14:paraId="18FCDF93" w14:textId="77777777" w:rsidR="007B4E41" w:rsidRDefault="00000000">
            <w:pPr>
              <w:rPr>
                <w:rFonts w:hint="eastAsia"/>
              </w:rPr>
            </w:pPr>
            <w:r>
              <w:t>T-010</w:t>
            </w:r>
          </w:p>
        </w:tc>
        <w:tc>
          <w:tcPr>
            <w:tcW w:w="1128" w:type="dxa"/>
          </w:tcPr>
          <w:p w14:paraId="3819C9CB" w14:textId="77777777" w:rsidR="007B4E41" w:rsidRDefault="00000000">
            <w:pPr>
              <w:rPr>
                <w:rFonts w:hint="eastAsia"/>
              </w:rPr>
            </w:pPr>
            <w:r>
              <w:t>A-12</w:t>
            </w:r>
          </w:p>
        </w:tc>
        <w:tc>
          <w:tcPr>
            <w:tcW w:w="1128" w:type="dxa"/>
          </w:tcPr>
          <w:p w14:paraId="505F3DD9" w14:textId="77777777" w:rsidR="007B4E41" w:rsidRDefault="00000000">
            <w:pPr>
              <w:rPr>
                <w:rFonts w:hint="eastAsia"/>
              </w:rPr>
            </w:pPr>
            <w:r>
              <w:t>AP-10</w:t>
            </w:r>
          </w:p>
        </w:tc>
        <w:tc>
          <w:tcPr>
            <w:tcW w:w="1128" w:type="dxa"/>
          </w:tcPr>
          <w:p w14:paraId="70D48426" w14:textId="77777777" w:rsidR="007B4E41" w:rsidRDefault="00000000">
            <w:pPr>
              <w:rPr>
                <w:rFonts w:hint="eastAsia"/>
              </w:rPr>
            </w:pPr>
            <w:r>
              <w:t>E-010</w:t>
            </w:r>
          </w:p>
        </w:tc>
        <w:tc>
          <w:tcPr>
            <w:tcW w:w="1128" w:type="dxa"/>
          </w:tcPr>
          <w:p w14:paraId="23DE893D" w14:textId="77777777" w:rsidR="007B4E41" w:rsidRDefault="00000000">
            <w:pPr>
              <w:rPr>
                <w:rFonts w:hint="eastAsia"/>
              </w:rPr>
            </w:pPr>
            <w:r>
              <w:t>[REDACTED]</w:t>
            </w:r>
          </w:p>
        </w:tc>
        <w:tc>
          <w:tcPr>
            <w:tcW w:w="1128" w:type="dxa"/>
          </w:tcPr>
          <w:p w14:paraId="2B439E23" w14:textId="77777777" w:rsidR="007B4E41" w:rsidRDefault="00000000">
            <w:pPr>
              <w:rPr>
                <w:rFonts w:hint="eastAsia"/>
              </w:rPr>
            </w:pPr>
            <w:r>
              <w:t>[REDACTED]</w:t>
            </w:r>
          </w:p>
        </w:tc>
      </w:tr>
      <w:tr w:rsidR="007B4E41" w14:paraId="54F8EE45" w14:textId="77777777">
        <w:tc>
          <w:tcPr>
            <w:tcW w:w="1128" w:type="dxa"/>
          </w:tcPr>
          <w:p w14:paraId="62AC25AA" w14:textId="77777777" w:rsidR="007B4E41" w:rsidRDefault="00000000">
            <w:pPr>
              <w:rPr>
                <w:rFonts w:hint="eastAsia"/>
              </w:rPr>
            </w:pPr>
            <w:r>
              <w:t>R-016</w:t>
            </w:r>
          </w:p>
        </w:tc>
        <w:tc>
          <w:tcPr>
            <w:tcW w:w="1128" w:type="dxa"/>
          </w:tcPr>
          <w:p w14:paraId="012DE6D8" w14:textId="77777777" w:rsidR="007B4E41" w:rsidRDefault="00000000">
            <w:pPr>
              <w:rPr>
                <w:rFonts w:hint="eastAsia"/>
              </w:rPr>
            </w:pPr>
            <w:r>
              <w:t>C-09</w:t>
            </w:r>
          </w:p>
        </w:tc>
        <w:tc>
          <w:tcPr>
            <w:tcW w:w="1128" w:type="dxa"/>
          </w:tcPr>
          <w:p w14:paraId="58FD9827" w14:textId="77777777" w:rsidR="007B4E41" w:rsidRDefault="00000000">
            <w:pPr>
              <w:rPr>
                <w:rFonts w:hint="eastAsia"/>
              </w:rPr>
            </w:pPr>
            <w:r>
              <w:t>T-022</w:t>
            </w:r>
          </w:p>
        </w:tc>
        <w:tc>
          <w:tcPr>
            <w:tcW w:w="1128" w:type="dxa"/>
          </w:tcPr>
          <w:p w14:paraId="13C2E60A" w14:textId="77777777" w:rsidR="007B4E41" w:rsidRDefault="00000000">
            <w:pPr>
              <w:rPr>
                <w:rFonts w:hint="eastAsia"/>
              </w:rPr>
            </w:pPr>
            <w:r>
              <w:t>A-24</w:t>
            </w:r>
          </w:p>
        </w:tc>
        <w:tc>
          <w:tcPr>
            <w:tcW w:w="1128" w:type="dxa"/>
          </w:tcPr>
          <w:p w14:paraId="36FFD2B8" w14:textId="77777777" w:rsidR="007B4E41" w:rsidRDefault="00000000">
            <w:pPr>
              <w:rPr>
                <w:rFonts w:hint="eastAsia"/>
              </w:rPr>
            </w:pPr>
            <w:r>
              <w:t>AP-22</w:t>
            </w:r>
          </w:p>
        </w:tc>
        <w:tc>
          <w:tcPr>
            <w:tcW w:w="1128" w:type="dxa"/>
          </w:tcPr>
          <w:p w14:paraId="0F43A275" w14:textId="77777777" w:rsidR="007B4E41" w:rsidRDefault="00000000">
            <w:pPr>
              <w:rPr>
                <w:rFonts w:hint="eastAsia"/>
              </w:rPr>
            </w:pPr>
            <w:r>
              <w:t>E-022</w:t>
            </w:r>
          </w:p>
        </w:tc>
        <w:tc>
          <w:tcPr>
            <w:tcW w:w="1128" w:type="dxa"/>
          </w:tcPr>
          <w:p w14:paraId="30BC0C2A" w14:textId="77777777" w:rsidR="007B4E41" w:rsidRDefault="00000000">
            <w:pPr>
              <w:rPr>
                <w:rFonts w:hint="eastAsia"/>
              </w:rPr>
            </w:pPr>
            <w:r>
              <w:t>[REDACTED]</w:t>
            </w:r>
          </w:p>
        </w:tc>
        <w:tc>
          <w:tcPr>
            <w:tcW w:w="1128" w:type="dxa"/>
          </w:tcPr>
          <w:p w14:paraId="392B80CC" w14:textId="77777777" w:rsidR="007B4E41" w:rsidRDefault="00000000">
            <w:pPr>
              <w:rPr>
                <w:rFonts w:hint="eastAsia"/>
              </w:rPr>
            </w:pPr>
            <w:r>
              <w:t>[REDACTED]</w:t>
            </w:r>
          </w:p>
        </w:tc>
      </w:tr>
      <w:tr w:rsidR="007B4E41" w14:paraId="4C76D7F9" w14:textId="77777777">
        <w:tc>
          <w:tcPr>
            <w:tcW w:w="1128" w:type="dxa"/>
          </w:tcPr>
          <w:p w14:paraId="6CD9B6F0" w14:textId="77777777" w:rsidR="007B4E41" w:rsidRDefault="00000000">
            <w:pPr>
              <w:rPr>
                <w:rFonts w:hint="eastAsia"/>
              </w:rPr>
            </w:pPr>
            <w:r>
              <w:t>R-016</w:t>
            </w:r>
          </w:p>
        </w:tc>
        <w:tc>
          <w:tcPr>
            <w:tcW w:w="1128" w:type="dxa"/>
          </w:tcPr>
          <w:p w14:paraId="774C0846" w14:textId="77777777" w:rsidR="007B4E41" w:rsidRDefault="00000000">
            <w:pPr>
              <w:rPr>
                <w:rFonts w:hint="eastAsia"/>
              </w:rPr>
            </w:pPr>
            <w:r>
              <w:t>C-09</w:t>
            </w:r>
          </w:p>
        </w:tc>
        <w:tc>
          <w:tcPr>
            <w:tcW w:w="1128" w:type="dxa"/>
          </w:tcPr>
          <w:p w14:paraId="3AE665A2" w14:textId="77777777" w:rsidR="007B4E41" w:rsidRDefault="00000000">
            <w:pPr>
              <w:rPr>
                <w:rFonts w:hint="eastAsia"/>
              </w:rPr>
            </w:pPr>
            <w:r>
              <w:t>T-024</w:t>
            </w:r>
          </w:p>
        </w:tc>
        <w:tc>
          <w:tcPr>
            <w:tcW w:w="1128" w:type="dxa"/>
          </w:tcPr>
          <w:p w14:paraId="33D5C999" w14:textId="77777777" w:rsidR="007B4E41" w:rsidRDefault="00000000">
            <w:pPr>
              <w:rPr>
                <w:rFonts w:hint="eastAsia"/>
              </w:rPr>
            </w:pPr>
            <w:r>
              <w:t>A-24</w:t>
            </w:r>
          </w:p>
        </w:tc>
        <w:tc>
          <w:tcPr>
            <w:tcW w:w="1128" w:type="dxa"/>
          </w:tcPr>
          <w:p w14:paraId="2BA3D2F1" w14:textId="77777777" w:rsidR="007B4E41" w:rsidRDefault="00000000">
            <w:pPr>
              <w:rPr>
                <w:rFonts w:hint="eastAsia"/>
              </w:rPr>
            </w:pPr>
            <w:r>
              <w:t>AP-24</w:t>
            </w:r>
          </w:p>
        </w:tc>
        <w:tc>
          <w:tcPr>
            <w:tcW w:w="1128" w:type="dxa"/>
          </w:tcPr>
          <w:p w14:paraId="46E031A8" w14:textId="77777777" w:rsidR="007B4E41" w:rsidRDefault="00000000">
            <w:pPr>
              <w:rPr>
                <w:rFonts w:hint="eastAsia"/>
              </w:rPr>
            </w:pPr>
            <w:r>
              <w:t>E-024</w:t>
            </w:r>
          </w:p>
        </w:tc>
        <w:tc>
          <w:tcPr>
            <w:tcW w:w="1128" w:type="dxa"/>
          </w:tcPr>
          <w:p w14:paraId="21DDC629" w14:textId="77777777" w:rsidR="007B4E41" w:rsidRDefault="00000000">
            <w:pPr>
              <w:rPr>
                <w:rFonts w:hint="eastAsia"/>
              </w:rPr>
            </w:pPr>
            <w:r>
              <w:t>[REDACTED]</w:t>
            </w:r>
          </w:p>
        </w:tc>
        <w:tc>
          <w:tcPr>
            <w:tcW w:w="1128" w:type="dxa"/>
          </w:tcPr>
          <w:p w14:paraId="5407DB59" w14:textId="77777777" w:rsidR="007B4E41" w:rsidRDefault="00000000">
            <w:pPr>
              <w:rPr>
                <w:rFonts w:hint="eastAsia"/>
              </w:rPr>
            </w:pPr>
            <w:r>
              <w:t>[REDACTED]</w:t>
            </w:r>
          </w:p>
        </w:tc>
      </w:tr>
      <w:tr w:rsidR="007B4E41" w14:paraId="65E9ACC6" w14:textId="77777777">
        <w:tc>
          <w:tcPr>
            <w:tcW w:w="1128" w:type="dxa"/>
          </w:tcPr>
          <w:p w14:paraId="064841DA" w14:textId="77777777" w:rsidR="007B4E41" w:rsidRDefault="00000000">
            <w:pPr>
              <w:rPr>
                <w:rFonts w:hint="eastAsia"/>
              </w:rPr>
            </w:pPr>
            <w:r>
              <w:t>R-017</w:t>
            </w:r>
          </w:p>
        </w:tc>
        <w:tc>
          <w:tcPr>
            <w:tcW w:w="1128" w:type="dxa"/>
          </w:tcPr>
          <w:p w14:paraId="1D130C3C" w14:textId="77777777" w:rsidR="007B4E41" w:rsidRDefault="00000000">
            <w:pPr>
              <w:rPr>
                <w:rFonts w:hint="eastAsia"/>
              </w:rPr>
            </w:pPr>
            <w:r>
              <w:t>C-10</w:t>
            </w:r>
          </w:p>
        </w:tc>
        <w:tc>
          <w:tcPr>
            <w:tcW w:w="1128" w:type="dxa"/>
          </w:tcPr>
          <w:p w14:paraId="7EC90A92" w14:textId="77777777" w:rsidR="007B4E41" w:rsidRDefault="00000000">
            <w:pPr>
              <w:rPr>
                <w:rFonts w:hint="eastAsia"/>
              </w:rPr>
            </w:pPr>
            <w:r>
              <w:t>T-021</w:t>
            </w:r>
          </w:p>
        </w:tc>
        <w:tc>
          <w:tcPr>
            <w:tcW w:w="1128" w:type="dxa"/>
          </w:tcPr>
          <w:p w14:paraId="01A78CC3" w14:textId="77777777" w:rsidR="007B4E41" w:rsidRDefault="00000000">
            <w:pPr>
              <w:rPr>
                <w:rFonts w:hint="eastAsia"/>
              </w:rPr>
            </w:pPr>
            <w:r>
              <w:t>A-23</w:t>
            </w:r>
          </w:p>
        </w:tc>
        <w:tc>
          <w:tcPr>
            <w:tcW w:w="1128" w:type="dxa"/>
          </w:tcPr>
          <w:p w14:paraId="13CFC2C6" w14:textId="77777777" w:rsidR="007B4E41" w:rsidRDefault="00000000">
            <w:pPr>
              <w:rPr>
                <w:rFonts w:hint="eastAsia"/>
              </w:rPr>
            </w:pPr>
            <w:r>
              <w:t>AP-21</w:t>
            </w:r>
          </w:p>
        </w:tc>
        <w:tc>
          <w:tcPr>
            <w:tcW w:w="1128" w:type="dxa"/>
          </w:tcPr>
          <w:p w14:paraId="246FE6AC" w14:textId="77777777" w:rsidR="007B4E41" w:rsidRDefault="00000000">
            <w:pPr>
              <w:rPr>
                <w:rFonts w:hint="eastAsia"/>
              </w:rPr>
            </w:pPr>
            <w:r>
              <w:t>E-021</w:t>
            </w:r>
          </w:p>
        </w:tc>
        <w:tc>
          <w:tcPr>
            <w:tcW w:w="1128" w:type="dxa"/>
          </w:tcPr>
          <w:p w14:paraId="73F11110" w14:textId="77777777" w:rsidR="007B4E41" w:rsidRDefault="00000000">
            <w:pPr>
              <w:rPr>
                <w:rFonts w:hint="eastAsia"/>
              </w:rPr>
            </w:pPr>
            <w:r>
              <w:t>[REDACTED]</w:t>
            </w:r>
          </w:p>
        </w:tc>
        <w:tc>
          <w:tcPr>
            <w:tcW w:w="1128" w:type="dxa"/>
          </w:tcPr>
          <w:p w14:paraId="02287A54" w14:textId="77777777" w:rsidR="007B4E41" w:rsidRDefault="00000000">
            <w:pPr>
              <w:rPr>
                <w:rFonts w:hint="eastAsia"/>
              </w:rPr>
            </w:pPr>
            <w:r>
              <w:t>[REDACTED]</w:t>
            </w:r>
          </w:p>
        </w:tc>
      </w:tr>
      <w:tr w:rsidR="007B4E41" w14:paraId="4A579995" w14:textId="77777777">
        <w:tc>
          <w:tcPr>
            <w:tcW w:w="1128" w:type="dxa"/>
          </w:tcPr>
          <w:p w14:paraId="509613FA" w14:textId="77777777" w:rsidR="007B4E41" w:rsidRDefault="00000000">
            <w:pPr>
              <w:rPr>
                <w:rFonts w:hint="eastAsia"/>
              </w:rPr>
            </w:pPr>
            <w:r>
              <w:t>R-018</w:t>
            </w:r>
          </w:p>
        </w:tc>
        <w:tc>
          <w:tcPr>
            <w:tcW w:w="1128" w:type="dxa"/>
          </w:tcPr>
          <w:p w14:paraId="28894BD1" w14:textId="77777777" w:rsidR="007B4E41" w:rsidRDefault="00000000">
            <w:pPr>
              <w:rPr>
                <w:rFonts w:hint="eastAsia"/>
              </w:rPr>
            </w:pPr>
            <w:r>
              <w:t>C-11</w:t>
            </w:r>
          </w:p>
        </w:tc>
        <w:tc>
          <w:tcPr>
            <w:tcW w:w="1128" w:type="dxa"/>
          </w:tcPr>
          <w:p w14:paraId="362E5D47" w14:textId="77777777" w:rsidR="007B4E41" w:rsidRDefault="00000000">
            <w:pPr>
              <w:rPr>
                <w:rFonts w:hint="eastAsia"/>
              </w:rPr>
            </w:pPr>
            <w:r>
              <w:t>T-020</w:t>
            </w:r>
          </w:p>
        </w:tc>
        <w:tc>
          <w:tcPr>
            <w:tcW w:w="1128" w:type="dxa"/>
          </w:tcPr>
          <w:p w14:paraId="2BBD4A28" w14:textId="77777777" w:rsidR="007B4E41" w:rsidRDefault="00000000">
            <w:pPr>
              <w:rPr>
                <w:rFonts w:hint="eastAsia"/>
              </w:rPr>
            </w:pPr>
            <w:r>
              <w:t>A-22</w:t>
            </w:r>
          </w:p>
        </w:tc>
        <w:tc>
          <w:tcPr>
            <w:tcW w:w="1128" w:type="dxa"/>
          </w:tcPr>
          <w:p w14:paraId="17D2A073" w14:textId="77777777" w:rsidR="007B4E41" w:rsidRDefault="00000000">
            <w:pPr>
              <w:rPr>
                <w:rFonts w:hint="eastAsia"/>
              </w:rPr>
            </w:pPr>
            <w:r>
              <w:t>AP-20</w:t>
            </w:r>
          </w:p>
        </w:tc>
        <w:tc>
          <w:tcPr>
            <w:tcW w:w="1128" w:type="dxa"/>
          </w:tcPr>
          <w:p w14:paraId="06620CEF" w14:textId="77777777" w:rsidR="007B4E41" w:rsidRDefault="00000000">
            <w:pPr>
              <w:rPr>
                <w:rFonts w:hint="eastAsia"/>
              </w:rPr>
            </w:pPr>
            <w:r>
              <w:t>E-020</w:t>
            </w:r>
          </w:p>
        </w:tc>
        <w:tc>
          <w:tcPr>
            <w:tcW w:w="1128" w:type="dxa"/>
          </w:tcPr>
          <w:p w14:paraId="7A96E64A" w14:textId="77777777" w:rsidR="007B4E41" w:rsidRDefault="00000000">
            <w:pPr>
              <w:rPr>
                <w:rFonts w:hint="eastAsia"/>
              </w:rPr>
            </w:pPr>
            <w:r>
              <w:t>[REDACTED]</w:t>
            </w:r>
          </w:p>
        </w:tc>
        <w:tc>
          <w:tcPr>
            <w:tcW w:w="1128" w:type="dxa"/>
          </w:tcPr>
          <w:p w14:paraId="0A0DB14D" w14:textId="77777777" w:rsidR="007B4E41" w:rsidRDefault="00000000">
            <w:pPr>
              <w:rPr>
                <w:rFonts w:hint="eastAsia"/>
              </w:rPr>
            </w:pPr>
            <w:r>
              <w:t>[REDACTED]</w:t>
            </w:r>
          </w:p>
        </w:tc>
      </w:tr>
      <w:tr w:rsidR="007B4E41" w14:paraId="24B18EDD" w14:textId="77777777">
        <w:tc>
          <w:tcPr>
            <w:tcW w:w="1128" w:type="dxa"/>
          </w:tcPr>
          <w:p w14:paraId="1DABD554" w14:textId="77777777" w:rsidR="007B4E41" w:rsidRDefault="00000000">
            <w:pPr>
              <w:rPr>
                <w:rFonts w:hint="eastAsia"/>
              </w:rPr>
            </w:pPr>
            <w:r>
              <w:t>R-019</w:t>
            </w:r>
          </w:p>
        </w:tc>
        <w:tc>
          <w:tcPr>
            <w:tcW w:w="1128" w:type="dxa"/>
          </w:tcPr>
          <w:p w14:paraId="6423B614" w14:textId="77777777" w:rsidR="007B4E41" w:rsidRDefault="00000000">
            <w:pPr>
              <w:rPr>
                <w:rFonts w:hint="eastAsia"/>
              </w:rPr>
            </w:pPr>
            <w:r>
              <w:t>C-12</w:t>
            </w:r>
          </w:p>
        </w:tc>
        <w:tc>
          <w:tcPr>
            <w:tcW w:w="1128" w:type="dxa"/>
          </w:tcPr>
          <w:p w14:paraId="490D10CE" w14:textId="77777777" w:rsidR="007B4E41" w:rsidRDefault="00000000">
            <w:pPr>
              <w:rPr>
                <w:rFonts w:hint="eastAsia"/>
              </w:rPr>
            </w:pPr>
            <w:r>
              <w:t>T-006</w:t>
            </w:r>
          </w:p>
        </w:tc>
        <w:tc>
          <w:tcPr>
            <w:tcW w:w="1128" w:type="dxa"/>
          </w:tcPr>
          <w:p w14:paraId="154A8C20" w14:textId="77777777" w:rsidR="007B4E41" w:rsidRDefault="00000000">
            <w:pPr>
              <w:rPr>
                <w:rFonts w:hint="eastAsia"/>
              </w:rPr>
            </w:pPr>
            <w:r>
              <w:t>A-08</w:t>
            </w:r>
          </w:p>
        </w:tc>
        <w:tc>
          <w:tcPr>
            <w:tcW w:w="1128" w:type="dxa"/>
          </w:tcPr>
          <w:p w14:paraId="67EE6092" w14:textId="77777777" w:rsidR="007B4E41" w:rsidRDefault="00000000">
            <w:pPr>
              <w:rPr>
                <w:rFonts w:hint="eastAsia"/>
              </w:rPr>
            </w:pPr>
            <w:r>
              <w:t>AP-06</w:t>
            </w:r>
          </w:p>
        </w:tc>
        <w:tc>
          <w:tcPr>
            <w:tcW w:w="1128" w:type="dxa"/>
          </w:tcPr>
          <w:p w14:paraId="3EFB9CAD" w14:textId="77777777" w:rsidR="007B4E41" w:rsidRDefault="00000000">
            <w:pPr>
              <w:rPr>
                <w:rFonts w:hint="eastAsia"/>
              </w:rPr>
            </w:pPr>
            <w:r>
              <w:t>E-006</w:t>
            </w:r>
          </w:p>
        </w:tc>
        <w:tc>
          <w:tcPr>
            <w:tcW w:w="1128" w:type="dxa"/>
          </w:tcPr>
          <w:p w14:paraId="55B6784E" w14:textId="77777777" w:rsidR="007B4E41" w:rsidRDefault="00000000">
            <w:pPr>
              <w:rPr>
                <w:rFonts w:hint="eastAsia"/>
              </w:rPr>
            </w:pPr>
            <w:r>
              <w:t>[REDACTED]</w:t>
            </w:r>
          </w:p>
        </w:tc>
        <w:tc>
          <w:tcPr>
            <w:tcW w:w="1128" w:type="dxa"/>
          </w:tcPr>
          <w:p w14:paraId="543231E9" w14:textId="77777777" w:rsidR="007B4E41" w:rsidRDefault="00000000">
            <w:pPr>
              <w:rPr>
                <w:rFonts w:hint="eastAsia"/>
              </w:rPr>
            </w:pPr>
            <w:r>
              <w:t>[REDACTED]</w:t>
            </w:r>
          </w:p>
        </w:tc>
      </w:tr>
      <w:tr w:rsidR="007B4E41" w14:paraId="197B0996" w14:textId="77777777">
        <w:tc>
          <w:tcPr>
            <w:tcW w:w="1128" w:type="dxa"/>
          </w:tcPr>
          <w:p w14:paraId="4AC2783F" w14:textId="77777777" w:rsidR="007B4E41" w:rsidRDefault="00000000">
            <w:pPr>
              <w:rPr>
                <w:rFonts w:hint="eastAsia"/>
              </w:rPr>
            </w:pPr>
            <w:r>
              <w:t>R-019</w:t>
            </w:r>
          </w:p>
        </w:tc>
        <w:tc>
          <w:tcPr>
            <w:tcW w:w="1128" w:type="dxa"/>
          </w:tcPr>
          <w:p w14:paraId="218BD910" w14:textId="77777777" w:rsidR="007B4E41" w:rsidRDefault="00000000">
            <w:pPr>
              <w:rPr>
                <w:rFonts w:hint="eastAsia"/>
              </w:rPr>
            </w:pPr>
            <w:r>
              <w:t>C-12</w:t>
            </w:r>
          </w:p>
        </w:tc>
        <w:tc>
          <w:tcPr>
            <w:tcW w:w="1128" w:type="dxa"/>
          </w:tcPr>
          <w:p w14:paraId="0D12FBEE" w14:textId="77777777" w:rsidR="007B4E41" w:rsidRDefault="00000000">
            <w:pPr>
              <w:rPr>
                <w:rFonts w:hint="eastAsia"/>
              </w:rPr>
            </w:pPr>
            <w:r>
              <w:t>T-007</w:t>
            </w:r>
          </w:p>
        </w:tc>
        <w:tc>
          <w:tcPr>
            <w:tcW w:w="1128" w:type="dxa"/>
          </w:tcPr>
          <w:p w14:paraId="2C578705" w14:textId="77777777" w:rsidR="007B4E41" w:rsidRDefault="00000000">
            <w:pPr>
              <w:rPr>
                <w:rFonts w:hint="eastAsia"/>
              </w:rPr>
            </w:pPr>
            <w:r>
              <w:t>A-09</w:t>
            </w:r>
          </w:p>
        </w:tc>
        <w:tc>
          <w:tcPr>
            <w:tcW w:w="1128" w:type="dxa"/>
          </w:tcPr>
          <w:p w14:paraId="34E38F14" w14:textId="77777777" w:rsidR="007B4E41" w:rsidRDefault="00000000">
            <w:pPr>
              <w:rPr>
                <w:rFonts w:hint="eastAsia"/>
              </w:rPr>
            </w:pPr>
            <w:r>
              <w:t>AP-07</w:t>
            </w:r>
          </w:p>
        </w:tc>
        <w:tc>
          <w:tcPr>
            <w:tcW w:w="1128" w:type="dxa"/>
          </w:tcPr>
          <w:p w14:paraId="18F4B7F4" w14:textId="77777777" w:rsidR="007B4E41" w:rsidRDefault="00000000">
            <w:pPr>
              <w:rPr>
                <w:rFonts w:hint="eastAsia"/>
              </w:rPr>
            </w:pPr>
            <w:r>
              <w:t>E-007</w:t>
            </w:r>
          </w:p>
        </w:tc>
        <w:tc>
          <w:tcPr>
            <w:tcW w:w="1128" w:type="dxa"/>
          </w:tcPr>
          <w:p w14:paraId="7F41BC44" w14:textId="77777777" w:rsidR="007B4E41" w:rsidRDefault="00000000">
            <w:pPr>
              <w:rPr>
                <w:rFonts w:hint="eastAsia"/>
              </w:rPr>
            </w:pPr>
            <w:r>
              <w:t>HR (onboarding/offboarding, training records)</w:t>
            </w:r>
          </w:p>
        </w:tc>
        <w:tc>
          <w:tcPr>
            <w:tcW w:w="1128" w:type="dxa"/>
          </w:tcPr>
          <w:p w14:paraId="17E0787D" w14:textId="77777777" w:rsidR="007B4E41" w:rsidRDefault="00000000">
            <w:pPr>
              <w:rPr>
                <w:rFonts w:hint="eastAsia"/>
              </w:rPr>
            </w:pPr>
            <w:r>
              <w:t>S-01;S-03;S-18;S-19</w:t>
            </w:r>
          </w:p>
        </w:tc>
      </w:tr>
      <w:tr w:rsidR="007B4E41" w14:paraId="37313AA2" w14:textId="77777777">
        <w:tc>
          <w:tcPr>
            <w:tcW w:w="1128" w:type="dxa"/>
          </w:tcPr>
          <w:p w14:paraId="202B7F7C" w14:textId="77777777" w:rsidR="007B4E41" w:rsidRDefault="00000000">
            <w:pPr>
              <w:rPr>
                <w:rFonts w:hint="eastAsia"/>
              </w:rPr>
            </w:pPr>
            <w:r>
              <w:t>R-019</w:t>
            </w:r>
          </w:p>
        </w:tc>
        <w:tc>
          <w:tcPr>
            <w:tcW w:w="1128" w:type="dxa"/>
          </w:tcPr>
          <w:p w14:paraId="3FC6702B" w14:textId="77777777" w:rsidR="007B4E41" w:rsidRDefault="00000000">
            <w:pPr>
              <w:rPr>
                <w:rFonts w:hint="eastAsia"/>
              </w:rPr>
            </w:pPr>
            <w:r>
              <w:t>C-12</w:t>
            </w:r>
          </w:p>
        </w:tc>
        <w:tc>
          <w:tcPr>
            <w:tcW w:w="1128" w:type="dxa"/>
          </w:tcPr>
          <w:p w14:paraId="3AC9FD55" w14:textId="77777777" w:rsidR="007B4E41" w:rsidRDefault="00000000">
            <w:pPr>
              <w:rPr>
                <w:rFonts w:hint="eastAsia"/>
              </w:rPr>
            </w:pPr>
            <w:r>
              <w:t>T-008</w:t>
            </w:r>
          </w:p>
        </w:tc>
        <w:tc>
          <w:tcPr>
            <w:tcW w:w="1128" w:type="dxa"/>
          </w:tcPr>
          <w:p w14:paraId="72088C4E" w14:textId="77777777" w:rsidR="007B4E41" w:rsidRDefault="00000000">
            <w:pPr>
              <w:rPr>
                <w:rFonts w:hint="eastAsia"/>
              </w:rPr>
            </w:pPr>
            <w:r>
              <w:t>A-10</w:t>
            </w:r>
          </w:p>
        </w:tc>
        <w:tc>
          <w:tcPr>
            <w:tcW w:w="1128" w:type="dxa"/>
          </w:tcPr>
          <w:p w14:paraId="4CFB71CA" w14:textId="77777777" w:rsidR="007B4E41" w:rsidRDefault="00000000">
            <w:pPr>
              <w:rPr>
                <w:rFonts w:hint="eastAsia"/>
              </w:rPr>
            </w:pPr>
            <w:r>
              <w:t>AP-08</w:t>
            </w:r>
          </w:p>
        </w:tc>
        <w:tc>
          <w:tcPr>
            <w:tcW w:w="1128" w:type="dxa"/>
          </w:tcPr>
          <w:p w14:paraId="654929F9" w14:textId="77777777" w:rsidR="007B4E41" w:rsidRDefault="00000000">
            <w:pPr>
              <w:rPr>
                <w:rFonts w:hint="eastAsia"/>
              </w:rPr>
            </w:pPr>
            <w:r>
              <w:t>E-008</w:t>
            </w:r>
          </w:p>
        </w:tc>
        <w:tc>
          <w:tcPr>
            <w:tcW w:w="1128" w:type="dxa"/>
          </w:tcPr>
          <w:p w14:paraId="42DC1C42" w14:textId="77777777" w:rsidR="007B4E41" w:rsidRDefault="00000000">
            <w:pPr>
              <w:rPr>
                <w:rFonts w:hint="eastAsia"/>
              </w:rPr>
            </w:pPr>
            <w:r>
              <w:t>[REDACTED]</w:t>
            </w:r>
          </w:p>
        </w:tc>
        <w:tc>
          <w:tcPr>
            <w:tcW w:w="1128" w:type="dxa"/>
          </w:tcPr>
          <w:p w14:paraId="1134F1E9" w14:textId="77777777" w:rsidR="007B4E41" w:rsidRDefault="00000000">
            <w:pPr>
              <w:rPr>
                <w:rFonts w:hint="eastAsia"/>
              </w:rPr>
            </w:pPr>
            <w:r>
              <w:t>[REDACTED]</w:t>
            </w:r>
          </w:p>
        </w:tc>
      </w:tr>
      <w:tr w:rsidR="007B4E41" w14:paraId="6A0A2138" w14:textId="77777777">
        <w:tc>
          <w:tcPr>
            <w:tcW w:w="1128" w:type="dxa"/>
          </w:tcPr>
          <w:p w14:paraId="76A31B29" w14:textId="77777777" w:rsidR="007B4E41" w:rsidRDefault="00000000">
            <w:pPr>
              <w:rPr>
                <w:rFonts w:hint="eastAsia"/>
              </w:rPr>
            </w:pPr>
            <w:r>
              <w:t>R-020</w:t>
            </w:r>
          </w:p>
        </w:tc>
        <w:tc>
          <w:tcPr>
            <w:tcW w:w="1128" w:type="dxa"/>
          </w:tcPr>
          <w:p w14:paraId="6A55EA94" w14:textId="77777777" w:rsidR="007B4E41" w:rsidRDefault="00000000">
            <w:pPr>
              <w:rPr>
                <w:rFonts w:hint="eastAsia"/>
              </w:rPr>
            </w:pPr>
            <w:r>
              <w:t>C-11</w:t>
            </w:r>
          </w:p>
        </w:tc>
        <w:tc>
          <w:tcPr>
            <w:tcW w:w="1128" w:type="dxa"/>
          </w:tcPr>
          <w:p w14:paraId="7D15252D" w14:textId="77777777" w:rsidR="007B4E41" w:rsidRDefault="00000000">
            <w:pPr>
              <w:rPr>
                <w:rFonts w:hint="eastAsia"/>
              </w:rPr>
            </w:pPr>
            <w:r>
              <w:t>T-008</w:t>
            </w:r>
          </w:p>
        </w:tc>
        <w:tc>
          <w:tcPr>
            <w:tcW w:w="1128" w:type="dxa"/>
          </w:tcPr>
          <w:p w14:paraId="2F402164" w14:textId="77777777" w:rsidR="007B4E41" w:rsidRDefault="00000000">
            <w:pPr>
              <w:rPr>
                <w:rFonts w:hint="eastAsia"/>
              </w:rPr>
            </w:pPr>
            <w:r>
              <w:t>A-10</w:t>
            </w:r>
          </w:p>
        </w:tc>
        <w:tc>
          <w:tcPr>
            <w:tcW w:w="1128" w:type="dxa"/>
          </w:tcPr>
          <w:p w14:paraId="4A4DBE56" w14:textId="77777777" w:rsidR="007B4E41" w:rsidRDefault="00000000">
            <w:pPr>
              <w:rPr>
                <w:rFonts w:hint="eastAsia"/>
              </w:rPr>
            </w:pPr>
            <w:r>
              <w:t>AP-08</w:t>
            </w:r>
          </w:p>
        </w:tc>
        <w:tc>
          <w:tcPr>
            <w:tcW w:w="1128" w:type="dxa"/>
          </w:tcPr>
          <w:p w14:paraId="238BCE3F" w14:textId="77777777" w:rsidR="007B4E41" w:rsidRDefault="00000000">
            <w:pPr>
              <w:rPr>
                <w:rFonts w:hint="eastAsia"/>
              </w:rPr>
            </w:pPr>
            <w:r>
              <w:t>E-008</w:t>
            </w:r>
          </w:p>
        </w:tc>
        <w:tc>
          <w:tcPr>
            <w:tcW w:w="1128" w:type="dxa"/>
          </w:tcPr>
          <w:p w14:paraId="45741B08" w14:textId="77777777" w:rsidR="007B4E41" w:rsidRDefault="00000000">
            <w:pPr>
              <w:rPr>
                <w:rFonts w:hint="eastAsia"/>
              </w:rPr>
            </w:pPr>
            <w:r>
              <w:t>[REDACTED]</w:t>
            </w:r>
          </w:p>
        </w:tc>
        <w:tc>
          <w:tcPr>
            <w:tcW w:w="1128" w:type="dxa"/>
          </w:tcPr>
          <w:p w14:paraId="123DDB13" w14:textId="77777777" w:rsidR="007B4E41" w:rsidRDefault="00000000">
            <w:pPr>
              <w:rPr>
                <w:rFonts w:hint="eastAsia"/>
              </w:rPr>
            </w:pPr>
            <w:r>
              <w:t>[REDACTED]</w:t>
            </w:r>
          </w:p>
        </w:tc>
      </w:tr>
      <w:tr w:rsidR="007B4E41" w14:paraId="3B1FBFB2" w14:textId="77777777">
        <w:tc>
          <w:tcPr>
            <w:tcW w:w="1128" w:type="dxa"/>
          </w:tcPr>
          <w:p w14:paraId="21A95FD3" w14:textId="77777777" w:rsidR="007B4E41" w:rsidRDefault="00000000">
            <w:pPr>
              <w:rPr>
                <w:rFonts w:hint="eastAsia"/>
              </w:rPr>
            </w:pPr>
            <w:r>
              <w:t>R-020</w:t>
            </w:r>
          </w:p>
        </w:tc>
        <w:tc>
          <w:tcPr>
            <w:tcW w:w="1128" w:type="dxa"/>
          </w:tcPr>
          <w:p w14:paraId="79CDEC81" w14:textId="77777777" w:rsidR="007B4E41" w:rsidRDefault="00000000">
            <w:pPr>
              <w:rPr>
                <w:rFonts w:hint="eastAsia"/>
              </w:rPr>
            </w:pPr>
            <w:r>
              <w:t>C-11</w:t>
            </w:r>
          </w:p>
        </w:tc>
        <w:tc>
          <w:tcPr>
            <w:tcW w:w="1128" w:type="dxa"/>
          </w:tcPr>
          <w:p w14:paraId="6BF6FC4F" w14:textId="77777777" w:rsidR="007B4E41" w:rsidRDefault="00000000">
            <w:pPr>
              <w:rPr>
                <w:rFonts w:hint="eastAsia"/>
              </w:rPr>
            </w:pPr>
            <w:r>
              <w:t>T-009</w:t>
            </w:r>
          </w:p>
        </w:tc>
        <w:tc>
          <w:tcPr>
            <w:tcW w:w="1128" w:type="dxa"/>
          </w:tcPr>
          <w:p w14:paraId="7D3A4EAB" w14:textId="77777777" w:rsidR="007B4E41" w:rsidRDefault="00000000">
            <w:pPr>
              <w:rPr>
                <w:rFonts w:hint="eastAsia"/>
              </w:rPr>
            </w:pPr>
            <w:r>
              <w:t>A-11</w:t>
            </w:r>
          </w:p>
        </w:tc>
        <w:tc>
          <w:tcPr>
            <w:tcW w:w="1128" w:type="dxa"/>
          </w:tcPr>
          <w:p w14:paraId="40E8EC95" w14:textId="77777777" w:rsidR="007B4E41" w:rsidRDefault="00000000">
            <w:pPr>
              <w:rPr>
                <w:rFonts w:hint="eastAsia"/>
              </w:rPr>
            </w:pPr>
            <w:r>
              <w:t>AP-09</w:t>
            </w:r>
          </w:p>
        </w:tc>
        <w:tc>
          <w:tcPr>
            <w:tcW w:w="1128" w:type="dxa"/>
          </w:tcPr>
          <w:p w14:paraId="42C8F0B6" w14:textId="77777777" w:rsidR="007B4E41" w:rsidRDefault="00000000">
            <w:pPr>
              <w:rPr>
                <w:rFonts w:hint="eastAsia"/>
              </w:rPr>
            </w:pPr>
            <w:r>
              <w:t>E-009</w:t>
            </w:r>
          </w:p>
        </w:tc>
        <w:tc>
          <w:tcPr>
            <w:tcW w:w="1128" w:type="dxa"/>
          </w:tcPr>
          <w:p w14:paraId="31C75521" w14:textId="77777777" w:rsidR="007B4E41" w:rsidRDefault="00000000">
            <w:pPr>
              <w:rPr>
                <w:rFonts w:hint="eastAsia"/>
              </w:rPr>
            </w:pPr>
            <w:r>
              <w:t>[REDACTED]</w:t>
            </w:r>
          </w:p>
        </w:tc>
        <w:tc>
          <w:tcPr>
            <w:tcW w:w="1128" w:type="dxa"/>
          </w:tcPr>
          <w:p w14:paraId="471992C1" w14:textId="77777777" w:rsidR="007B4E41" w:rsidRDefault="00000000">
            <w:pPr>
              <w:rPr>
                <w:rFonts w:hint="eastAsia"/>
              </w:rPr>
            </w:pPr>
            <w:r>
              <w:t>[REDACTED]</w:t>
            </w:r>
          </w:p>
        </w:tc>
      </w:tr>
      <w:tr w:rsidR="007B4E41" w14:paraId="4897BBEE" w14:textId="77777777">
        <w:tc>
          <w:tcPr>
            <w:tcW w:w="1128" w:type="dxa"/>
          </w:tcPr>
          <w:p w14:paraId="4C09D160" w14:textId="77777777" w:rsidR="007B4E41" w:rsidRDefault="00000000">
            <w:pPr>
              <w:rPr>
                <w:rFonts w:hint="eastAsia"/>
              </w:rPr>
            </w:pPr>
            <w:r>
              <w:t>R-021</w:t>
            </w:r>
          </w:p>
        </w:tc>
        <w:tc>
          <w:tcPr>
            <w:tcW w:w="1128" w:type="dxa"/>
          </w:tcPr>
          <w:p w14:paraId="2FB2352E" w14:textId="77777777" w:rsidR="007B4E41" w:rsidRDefault="00000000">
            <w:pPr>
              <w:rPr>
                <w:rFonts w:hint="eastAsia"/>
              </w:rPr>
            </w:pPr>
            <w:r>
              <w:t>C-07</w:t>
            </w:r>
          </w:p>
        </w:tc>
        <w:tc>
          <w:tcPr>
            <w:tcW w:w="1128" w:type="dxa"/>
          </w:tcPr>
          <w:p w14:paraId="62AEEF5D" w14:textId="77777777" w:rsidR="007B4E41" w:rsidRDefault="00000000">
            <w:pPr>
              <w:rPr>
                <w:rFonts w:hint="eastAsia"/>
              </w:rPr>
            </w:pPr>
            <w:r>
              <w:t>T-015</w:t>
            </w:r>
          </w:p>
        </w:tc>
        <w:tc>
          <w:tcPr>
            <w:tcW w:w="1128" w:type="dxa"/>
          </w:tcPr>
          <w:p w14:paraId="6C21B1D4" w14:textId="77777777" w:rsidR="007B4E41" w:rsidRDefault="00000000">
            <w:pPr>
              <w:rPr>
                <w:rFonts w:hint="eastAsia"/>
              </w:rPr>
            </w:pPr>
            <w:r>
              <w:t>A-17</w:t>
            </w:r>
          </w:p>
        </w:tc>
        <w:tc>
          <w:tcPr>
            <w:tcW w:w="1128" w:type="dxa"/>
          </w:tcPr>
          <w:p w14:paraId="63AFF332" w14:textId="77777777" w:rsidR="007B4E41" w:rsidRDefault="00000000">
            <w:pPr>
              <w:rPr>
                <w:rFonts w:hint="eastAsia"/>
              </w:rPr>
            </w:pPr>
            <w:r>
              <w:t>AP-15</w:t>
            </w:r>
          </w:p>
        </w:tc>
        <w:tc>
          <w:tcPr>
            <w:tcW w:w="1128" w:type="dxa"/>
          </w:tcPr>
          <w:p w14:paraId="7011B5A1" w14:textId="77777777" w:rsidR="007B4E41" w:rsidRDefault="00000000">
            <w:pPr>
              <w:rPr>
                <w:rFonts w:hint="eastAsia"/>
              </w:rPr>
            </w:pPr>
            <w:r>
              <w:t>E-015</w:t>
            </w:r>
          </w:p>
        </w:tc>
        <w:tc>
          <w:tcPr>
            <w:tcW w:w="1128" w:type="dxa"/>
          </w:tcPr>
          <w:p w14:paraId="7271D3FA" w14:textId="77777777" w:rsidR="007B4E41" w:rsidRDefault="00000000">
            <w:pPr>
              <w:rPr>
                <w:rFonts w:hint="eastAsia"/>
              </w:rPr>
            </w:pPr>
            <w:r>
              <w:t>[REDACTED]</w:t>
            </w:r>
          </w:p>
        </w:tc>
        <w:tc>
          <w:tcPr>
            <w:tcW w:w="1128" w:type="dxa"/>
          </w:tcPr>
          <w:p w14:paraId="13DE0CA4" w14:textId="77777777" w:rsidR="007B4E41" w:rsidRDefault="00000000">
            <w:pPr>
              <w:rPr>
                <w:rFonts w:hint="eastAsia"/>
              </w:rPr>
            </w:pPr>
            <w:r>
              <w:t>[REDACTED]</w:t>
            </w:r>
          </w:p>
        </w:tc>
      </w:tr>
      <w:tr w:rsidR="007B4E41" w14:paraId="0CD40153" w14:textId="77777777">
        <w:tc>
          <w:tcPr>
            <w:tcW w:w="1128" w:type="dxa"/>
          </w:tcPr>
          <w:p w14:paraId="001176D3" w14:textId="77777777" w:rsidR="007B4E41" w:rsidRDefault="00000000">
            <w:pPr>
              <w:rPr>
                <w:rFonts w:hint="eastAsia"/>
              </w:rPr>
            </w:pPr>
            <w:r>
              <w:t>R-022</w:t>
            </w:r>
          </w:p>
        </w:tc>
        <w:tc>
          <w:tcPr>
            <w:tcW w:w="1128" w:type="dxa"/>
          </w:tcPr>
          <w:p w14:paraId="39083C91" w14:textId="77777777" w:rsidR="007B4E41" w:rsidRDefault="00000000">
            <w:pPr>
              <w:rPr>
                <w:rFonts w:hint="eastAsia"/>
              </w:rPr>
            </w:pPr>
            <w:r>
              <w:t>C-07</w:t>
            </w:r>
          </w:p>
        </w:tc>
        <w:tc>
          <w:tcPr>
            <w:tcW w:w="1128" w:type="dxa"/>
          </w:tcPr>
          <w:p w14:paraId="0C085E32" w14:textId="77777777" w:rsidR="007B4E41" w:rsidRDefault="00000000">
            <w:pPr>
              <w:rPr>
                <w:rFonts w:hint="eastAsia"/>
              </w:rPr>
            </w:pPr>
            <w:r>
              <w:t>T-016</w:t>
            </w:r>
          </w:p>
        </w:tc>
        <w:tc>
          <w:tcPr>
            <w:tcW w:w="1128" w:type="dxa"/>
          </w:tcPr>
          <w:p w14:paraId="38126B46" w14:textId="77777777" w:rsidR="007B4E41" w:rsidRDefault="00000000">
            <w:pPr>
              <w:rPr>
                <w:rFonts w:hint="eastAsia"/>
              </w:rPr>
            </w:pPr>
            <w:r>
              <w:t>A-18</w:t>
            </w:r>
          </w:p>
        </w:tc>
        <w:tc>
          <w:tcPr>
            <w:tcW w:w="1128" w:type="dxa"/>
          </w:tcPr>
          <w:p w14:paraId="35AA1E5E" w14:textId="77777777" w:rsidR="007B4E41" w:rsidRDefault="00000000">
            <w:pPr>
              <w:rPr>
                <w:rFonts w:hint="eastAsia"/>
              </w:rPr>
            </w:pPr>
            <w:r>
              <w:t>AP-16</w:t>
            </w:r>
          </w:p>
        </w:tc>
        <w:tc>
          <w:tcPr>
            <w:tcW w:w="1128" w:type="dxa"/>
          </w:tcPr>
          <w:p w14:paraId="5A5BCFFE" w14:textId="77777777" w:rsidR="007B4E41" w:rsidRDefault="00000000">
            <w:pPr>
              <w:rPr>
                <w:rFonts w:hint="eastAsia"/>
              </w:rPr>
            </w:pPr>
            <w:r>
              <w:t>E-016</w:t>
            </w:r>
          </w:p>
        </w:tc>
        <w:tc>
          <w:tcPr>
            <w:tcW w:w="1128" w:type="dxa"/>
          </w:tcPr>
          <w:p w14:paraId="0F4726EE" w14:textId="77777777" w:rsidR="007B4E41" w:rsidRDefault="00000000">
            <w:pPr>
              <w:rPr>
                <w:rFonts w:hint="eastAsia"/>
              </w:rPr>
            </w:pPr>
            <w:r>
              <w:t>[REDACTED]</w:t>
            </w:r>
          </w:p>
        </w:tc>
        <w:tc>
          <w:tcPr>
            <w:tcW w:w="1128" w:type="dxa"/>
          </w:tcPr>
          <w:p w14:paraId="37AD4244" w14:textId="77777777" w:rsidR="007B4E41" w:rsidRDefault="00000000">
            <w:pPr>
              <w:rPr>
                <w:rFonts w:hint="eastAsia"/>
              </w:rPr>
            </w:pPr>
            <w:r>
              <w:t>[REDACTED]</w:t>
            </w:r>
          </w:p>
        </w:tc>
      </w:tr>
      <w:tr w:rsidR="007B4E41" w14:paraId="5BA4BC1A" w14:textId="77777777">
        <w:tc>
          <w:tcPr>
            <w:tcW w:w="1128" w:type="dxa"/>
          </w:tcPr>
          <w:p w14:paraId="3C437FBB" w14:textId="77777777" w:rsidR="007B4E41" w:rsidRDefault="00000000">
            <w:pPr>
              <w:rPr>
                <w:rFonts w:hint="eastAsia"/>
              </w:rPr>
            </w:pPr>
            <w:r>
              <w:t>R-023</w:t>
            </w:r>
          </w:p>
        </w:tc>
        <w:tc>
          <w:tcPr>
            <w:tcW w:w="1128" w:type="dxa"/>
          </w:tcPr>
          <w:p w14:paraId="0487F3B7" w14:textId="77777777" w:rsidR="007B4E41" w:rsidRDefault="00000000">
            <w:pPr>
              <w:rPr>
                <w:rFonts w:hint="eastAsia"/>
              </w:rPr>
            </w:pPr>
            <w:r>
              <w:t>C-07</w:t>
            </w:r>
          </w:p>
        </w:tc>
        <w:tc>
          <w:tcPr>
            <w:tcW w:w="1128" w:type="dxa"/>
          </w:tcPr>
          <w:p w14:paraId="6E9D7198" w14:textId="77777777" w:rsidR="007B4E41" w:rsidRDefault="00000000">
            <w:pPr>
              <w:rPr>
                <w:rFonts w:hint="eastAsia"/>
              </w:rPr>
            </w:pPr>
            <w:r>
              <w:t>T-017</w:t>
            </w:r>
          </w:p>
        </w:tc>
        <w:tc>
          <w:tcPr>
            <w:tcW w:w="1128" w:type="dxa"/>
          </w:tcPr>
          <w:p w14:paraId="291BC450" w14:textId="77777777" w:rsidR="007B4E41" w:rsidRDefault="00000000">
            <w:pPr>
              <w:rPr>
                <w:rFonts w:hint="eastAsia"/>
              </w:rPr>
            </w:pPr>
            <w:r>
              <w:t>A-19</w:t>
            </w:r>
          </w:p>
        </w:tc>
        <w:tc>
          <w:tcPr>
            <w:tcW w:w="1128" w:type="dxa"/>
          </w:tcPr>
          <w:p w14:paraId="294700B7" w14:textId="77777777" w:rsidR="007B4E41" w:rsidRDefault="00000000">
            <w:pPr>
              <w:rPr>
                <w:rFonts w:hint="eastAsia"/>
              </w:rPr>
            </w:pPr>
            <w:r>
              <w:t>AP-17</w:t>
            </w:r>
          </w:p>
        </w:tc>
        <w:tc>
          <w:tcPr>
            <w:tcW w:w="1128" w:type="dxa"/>
          </w:tcPr>
          <w:p w14:paraId="23F3232E" w14:textId="77777777" w:rsidR="007B4E41" w:rsidRDefault="00000000">
            <w:pPr>
              <w:rPr>
                <w:rFonts w:hint="eastAsia"/>
              </w:rPr>
            </w:pPr>
            <w:r>
              <w:t>E-017</w:t>
            </w:r>
          </w:p>
        </w:tc>
        <w:tc>
          <w:tcPr>
            <w:tcW w:w="1128" w:type="dxa"/>
          </w:tcPr>
          <w:p w14:paraId="4199661D" w14:textId="77777777" w:rsidR="007B4E41" w:rsidRDefault="00000000">
            <w:pPr>
              <w:rPr>
                <w:rFonts w:hint="eastAsia"/>
              </w:rPr>
            </w:pPr>
            <w:r>
              <w:t>[REDACTED]</w:t>
            </w:r>
          </w:p>
        </w:tc>
        <w:tc>
          <w:tcPr>
            <w:tcW w:w="1128" w:type="dxa"/>
          </w:tcPr>
          <w:p w14:paraId="34EF4E89" w14:textId="77777777" w:rsidR="007B4E41" w:rsidRDefault="00000000">
            <w:pPr>
              <w:rPr>
                <w:rFonts w:hint="eastAsia"/>
              </w:rPr>
            </w:pPr>
            <w:r>
              <w:t>[REDACTED]</w:t>
            </w:r>
          </w:p>
        </w:tc>
      </w:tr>
      <w:tr w:rsidR="007B4E41" w14:paraId="76C893DF" w14:textId="77777777">
        <w:tc>
          <w:tcPr>
            <w:tcW w:w="1128" w:type="dxa"/>
          </w:tcPr>
          <w:p w14:paraId="59D12595" w14:textId="77777777" w:rsidR="007B4E41" w:rsidRDefault="00000000">
            <w:pPr>
              <w:rPr>
                <w:rFonts w:hint="eastAsia"/>
              </w:rPr>
            </w:pPr>
            <w:r>
              <w:t>R-024</w:t>
            </w:r>
          </w:p>
        </w:tc>
        <w:tc>
          <w:tcPr>
            <w:tcW w:w="1128" w:type="dxa"/>
          </w:tcPr>
          <w:p w14:paraId="479BB3CC" w14:textId="77777777" w:rsidR="007B4E41" w:rsidRDefault="00000000">
            <w:pPr>
              <w:rPr>
                <w:rFonts w:hint="eastAsia"/>
              </w:rPr>
            </w:pPr>
            <w:r>
              <w:t>C-13</w:t>
            </w:r>
          </w:p>
        </w:tc>
        <w:tc>
          <w:tcPr>
            <w:tcW w:w="1128" w:type="dxa"/>
          </w:tcPr>
          <w:p w14:paraId="3B4D7DD0" w14:textId="77777777" w:rsidR="007B4E41" w:rsidRDefault="00000000">
            <w:pPr>
              <w:rPr>
                <w:rFonts w:hint="eastAsia"/>
              </w:rPr>
            </w:pPr>
            <w:r>
              <w:t>T-023</w:t>
            </w:r>
          </w:p>
        </w:tc>
        <w:tc>
          <w:tcPr>
            <w:tcW w:w="1128" w:type="dxa"/>
          </w:tcPr>
          <w:p w14:paraId="26E07333" w14:textId="77777777" w:rsidR="007B4E41" w:rsidRDefault="00000000">
            <w:pPr>
              <w:rPr>
                <w:rFonts w:hint="eastAsia"/>
              </w:rPr>
            </w:pPr>
            <w:r>
              <w:t>A-25</w:t>
            </w:r>
          </w:p>
        </w:tc>
        <w:tc>
          <w:tcPr>
            <w:tcW w:w="1128" w:type="dxa"/>
          </w:tcPr>
          <w:p w14:paraId="0BB02ED1" w14:textId="77777777" w:rsidR="007B4E41" w:rsidRDefault="00000000">
            <w:pPr>
              <w:rPr>
                <w:rFonts w:hint="eastAsia"/>
              </w:rPr>
            </w:pPr>
            <w:r>
              <w:t>AP-23</w:t>
            </w:r>
          </w:p>
        </w:tc>
        <w:tc>
          <w:tcPr>
            <w:tcW w:w="1128" w:type="dxa"/>
          </w:tcPr>
          <w:p w14:paraId="0100BFC0" w14:textId="77777777" w:rsidR="007B4E41" w:rsidRDefault="00000000">
            <w:pPr>
              <w:rPr>
                <w:rFonts w:hint="eastAsia"/>
              </w:rPr>
            </w:pPr>
            <w:r>
              <w:t>E-023</w:t>
            </w:r>
          </w:p>
        </w:tc>
        <w:tc>
          <w:tcPr>
            <w:tcW w:w="1128" w:type="dxa"/>
          </w:tcPr>
          <w:p w14:paraId="14C8E898" w14:textId="77777777" w:rsidR="007B4E41" w:rsidRDefault="00000000">
            <w:pPr>
              <w:rPr>
                <w:rFonts w:hint="eastAsia"/>
              </w:rPr>
            </w:pPr>
            <w:r>
              <w:t>[REDACTED]</w:t>
            </w:r>
          </w:p>
        </w:tc>
        <w:tc>
          <w:tcPr>
            <w:tcW w:w="1128" w:type="dxa"/>
          </w:tcPr>
          <w:p w14:paraId="7A8FB967" w14:textId="77777777" w:rsidR="007B4E41" w:rsidRDefault="00000000">
            <w:pPr>
              <w:rPr>
                <w:rFonts w:hint="eastAsia"/>
              </w:rPr>
            </w:pPr>
            <w:r>
              <w:t>[REDACTED]</w:t>
            </w:r>
          </w:p>
        </w:tc>
      </w:tr>
      <w:tr w:rsidR="007B4E41" w14:paraId="09C339E2" w14:textId="77777777">
        <w:tc>
          <w:tcPr>
            <w:tcW w:w="1128" w:type="dxa"/>
          </w:tcPr>
          <w:p w14:paraId="07DDC661" w14:textId="77777777" w:rsidR="007B4E41" w:rsidRDefault="00000000">
            <w:pPr>
              <w:rPr>
                <w:rFonts w:hint="eastAsia"/>
              </w:rPr>
            </w:pPr>
            <w:r>
              <w:t>R-025</w:t>
            </w:r>
          </w:p>
        </w:tc>
        <w:tc>
          <w:tcPr>
            <w:tcW w:w="1128" w:type="dxa"/>
          </w:tcPr>
          <w:p w14:paraId="62102E29" w14:textId="77777777" w:rsidR="007B4E41" w:rsidRDefault="00000000">
            <w:pPr>
              <w:rPr>
                <w:rFonts w:hint="eastAsia"/>
              </w:rPr>
            </w:pPr>
            <w:r>
              <w:t>C-05</w:t>
            </w:r>
          </w:p>
        </w:tc>
        <w:tc>
          <w:tcPr>
            <w:tcW w:w="1128" w:type="dxa"/>
          </w:tcPr>
          <w:p w14:paraId="21C7BA35" w14:textId="77777777" w:rsidR="007B4E41" w:rsidRDefault="00000000">
            <w:pPr>
              <w:rPr>
                <w:rFonts w:hint="eastAsia"/>
              </w:rPr>
            </w:pPr>
            <w:r>
              <w:t>T-013</w:t>
            </w:r>
          </w:p>
        </w:tc>
        <w:tc>
          <w:tcPr>
            <w:tcW w:w="1128" w:type="dxa"/>
          </w:tcPr>
          <w:p w14:paraId="063F3888" w14:textId="77777777" w:rsidR="007B4E41" w:rsidRDefault="00000000">
            <w:pPr>
              <w:rPr>
                <w:rFonts w:hint="eastAsia"/>
              </w:rPr>
            </w:pPr>
            <w:r>
              <w:t>A-15</w:t>
            </w:r>
          </w:p>
        </w:tc>
        <w:tc>
          <w:tcPr>
            <w:tcW w:w="1128" w:type="dxa"/>
          </w:tcPr>
          <w:p w14:paraId="42687280" w14:textId="77777777" w:rsidR="007B4E41" w:rsidRDefault="00000000">
            <w:pPr>
              <w:rPr>
                <w:rFonts w:hint="eastAsia"/>
              </w:rPr>
            </w:pPr>
            <w:r>
              <w:t>AP-13</w:t>
            </w:r>
          </w:p>
        </w:tc>
        <w:tc>
          <w:tcPr>
            <w:tcW w:w="1128" w:type="dxa"/>
          </w:tcPr>
          <w:p w14:paraId="3BFD8213" w14:textId="77777777" w:rsidR="007B4E41" w:rsidRDefault="00000000">
            <w:pPr>
              <w:rPr>
                <w:rFonts w:hint="eastAsia"/>
              </w:rPr>
            </w:pPr>
            <w:r>
              <w:t>E-013</w:t>
            </w:r>
          </w:p>
        </w:tc>
        <w:tc>
          <w:tcPr>
            <w:tcW w:w="1128" w:type="dxa"/>
          </w:tcPr>
          <w:p w14:paraId="0773EA1F" w14:textId="77777777" w:rsidR="007B4E41" w:rsidRDefault="00000000">
            <w:pPr>
              <w:rPr>
                <w:rFonts w:hint="eastAsia"/>
              </w:rPr>
            </w:pPr>
            <w:r>
              <w:t>[REDACTED]</w:t>
            </w:r>
          </w:p>
        </w:tc>
        <w:tc>
          <w:tcPr>
            <w:tcW w:w="1128" w:type="dxa"/>
          </w:tcPr>
          <w:p w14:paraId="04E96B3A" w14:textId="77777777" w:rsidR="007B4E41" w:rsidRDefault="00000000">
            <w:pPr>
              <w:rPr>
                <w:rFonts w:hint="eastAsia"/>
              </w:rPr>
            </w:pPr>
            <w:r>
              <w:t>[REDACTED]</w:t>
            </w:r>
          </w:p>
        </w:tc>
      </w:tr>
      <w:tr w:rsidR="007B4E41" w14:paraId="0CD366B6" w14:textId="77777777">
        <w:tc>
          <w:tcPr>
            <w:tcW w:w="1128" w:type="dxa"/>
          </w:tcPr>
          <w:p w14:paraId="21905437" w14:textId="77777777" w:rsidR="007B4E41" w:rsidRDefault="00000000">
            <w:pPr>
              <w:rPr>
                <w:rFonts w:hint="eastAsia"/>
              </w:rPr>
            </w:pPr>
            <w:r>
              <w:t>R-026</w:t>
            </w:r>
          </w:p>
        </w:tc>
        <w:tc>
          <w:tcPr>
            <w:tcW w:w="1128" w:type="dxa"/>
          </w:tcPr>
          <w:p w14:paraId="38FB95E7" w14:textId="77777777" w:rsidR="007B4E41" w:rsidRDefault="00000000">
            <w:pPr>
              <w:rPr>
                <w:rFonts w:hint="eastAsia"/>
              </w:rPr>
            </w:pPr>
            <w:r>
              <w:t>C-05</w:t>
            </w:r>
          </w:p>
        </w:tc>
        <w:tc>
          <w:tcPr>
            <w:tcW w:w="1128" w:type="dxa"/>
          </w:tcPr>
          <w:p w14:paraId="26B2832E" w14:textId="77777777" w:rsidR="007B4E41" w:rsidRDefault="00000000">
            <w:pPr>
              <w:rPr>
                <w:rFonts w:hint="eastAsia"/>
              </w:rPr>
            </w:pPr>
            <w:r>
              <w:t>T-012</w:t>
            </w:r>
          </w:p>
        </w:tc>
        <w:tc>
          <w:tcPr>
            <w:tcW w:w="1128" w:type="dxa"/>
          </w:tcPr>
          <w:p w14:paraId="295F4165" w14:textId="77777777" w:rsidR="007B4E41" w:rsidRDefault="00000000">
            <w:pPr>
              <w:rPr>
                <w:rFonts w:hint="eastAsia"/>
              </w:rPr>
            </w:pPr>
            <w:r>
              <w:t>A-14</w:t>
            </w:r>
          </w:p>
        </w:tc>
        <w:tc>
          <w:tcPr>
            <w:tcW w:w="1128" w:type="dxa"/>
          </w:tcPr>
          <w:p w14:paraId="465C96AF" w14:textId="77777777" w:rsidR="007B4E41" w:rsidRDefault="00000000">
            <w:pPr>
              <w:rPr>
                <w:rFonts w:hint="eastAsia"/>
              </w:rPr>
            </w:pPr>
            <w:r>
              <w:t>AP-12</w:t>
            </w:r>
          </w:p>
        </w:tc>
        <w:tc>
          <w:tcPr>
            <w:tcW w:w="1128" w:type="dxa"/>
          </w:tcPr>
          <w:p w14:paraId="690D8CFE" w14:textId="77777777" w:rsidR="007B4E41" w:rsidRDefault="00000000">
            <w:pPr>
              <w:rPr>
                <w:rFonts w:hint="eastAsia"/>
              </w:rPr>
            </w:pPr>
            <w:r>
              <w:t>E-012</w:t>
            </w:r>
          </w:p>
        </w:tc>
        <w:tc>
          <w:tcPr>
            <w:tcW w:w="1128" w:type="dxa"/>
          </w:tcPr>
          <w:p w14:paraId="47E6C8CF" w14:textId="77777777" w:rsidR="007B4E41" w:rsidRDefault="00000000">
            <w:pPr>
              <w:rPr>
                <w:rFonts w:hint="eastAsia"/>
              </w:rPr>
            </w:pPr>
            <w:r>
              <w:t>[REDACTED]</w:t>
            </w:r>
          </w:p>
        </w:tc>
        <w:tc>
          <w:tcPr>
            <w:tcW w:w="1128" w:type="dxa"/>
          </w:tcPr>
          <w:p w14:paraId="7BB2938C" w14:textId="77777777" w:rsidR="007B4E41" w:rsidRDefault="00000000">
            <w:pPr>
              <w:rPr>
                <w:rFonts w:hint="eastAsia"/>
              </w:rPr>
            </w:pPr>
            <w:r>
              <w:t>[REDACTED]</w:t>
            </w:r>
          </w:p>
        </w:tc>
      </w:tr>
      <w:tr w:rsidR="007B4E41" w14:paraId="0DDA01A3" w14:textId="77777777">
        <w:tc>
          <w:tcPr>
            <w:tcW w:w="1128" w:type="dxa"/>
          </w:tcPr>
          <w:p w14:paraId="2518098B" w14:textId="77777777" w:rsidR="007B4E41" w:rsidRDefault="00000000">
            <w:pPr>
              <w:rPr>
                <w:rFonts w:hint="eastAsia"/>
              </w:rPr>
            </w:pPr>
            <w:r>
              <w:t>R-027</w:t>
            </w:r>
          </w:p>
        </w:tc>
        <w:tc>
          <w:tcPr>
            <w:tcW w:w="1128" w:type="dxa"/>
          </w:tcPr>
          <w:p w14:paraId="2632E088" w14:textId="77777777" w:rsidR="007B4E41" w:rsidRDefault="00000000">
            <w:pPr>
              <w:rPr>
                <w:rFonts w:hint="eastAsia"/>
              </w:rPr>
            </w:pPr>
            <w:r>
              <w:t>C-05</w:t>
            </w:r>
          </w:p>
        </w:tc>
        <w:tc>
          <w:tcPr>
            <w:tcW w:w="1128" w:type="dxa"/>
          </w:tcPr>
          <w:p w14:paraId="08DC7C61" w14:textId="77777777" w:rsidR="007B4E41" w:rsidRDefault="00000000">
            <w:pPr>
              <w:rPr>
                <w:rFonts w:hint="eastAsia"/>
              </w:rPr>
            </w:pPr>
            <w:r>
              <w:t>T-013</w:t>
            </w:r>
          </w:p>
        </w:tc>
        <w:tc>
          <w:tcPr>
            <w:tcW w:w="1128" w:type="dxa"/>
          </w:tcPr>
          <w:p w14:paraId="0D9C46D8" w14:textId="77777777" w:rsidR="007B4E41" w:rsidRDefault="00000000">
            <w:pPr>
              <w:rPr>
                <w:rFonts w:hint="eastAsia"/>
              </w:rPr>
            </w:pPr>
            <w:r>
              <w:t>A-15</w:t>
            </w:r>
          </w:p>
        </w:tc>
        <w:tc>
          <w:tcPr>
            <w:tcW w:w="1128" w:type="dxa"/>
          </w:tcPr>
          <w:p w14:paraId="3F568963" w14:textId="77777777" w:rsidR="007B4E41" w:rsidRDefault="00000000">
            <w:pPr>
              <w:rPr>
                <w:rFonts w:hint="eastAsia"/>
              </w:rPr>
            </w:pPr>
            <w:r>
              <w:t>AP-13</w:t>
            </w:r>
          </w:p>
        </w:tc>
        <w:tc>
          <w:tcPr>
            <w:tcW w:w="1128" w:type="dxa"/>
          </w:tcPr>
          <w:p w14:paraId="75E1684A" w14:textId="77777777" w:rsidR="007B4E41" w:rsidRDefault="00000000">
            <w:pPr>
              <w:rPr>
                <w:rFonts w:hint="eastAsia"/>
              </w:rPr>
            </w:pPr>
            <w:r>
              <w:t>E-013</w:t>
            </w:r>
          </w:p>
        </w:tc>
        <w:tc>
          <w:tcPr>
            <w:tcW w:w="1128" w:type="dxa"/>
          </w:tcPr>
          <w:p w14:paraId="636ACA1A" w14:textId="77777777" w:rsidR="007B4E41" w:rsidRDefault="00000000">
            <w:pPr>
              <w:rPr>
                <w:rFonts w:hint="eastAsia"/>
              </w:rPr>
            </w:pPr>
            <w:r>
              <w:t>[REDACTED]</w:t>
            </w:r>
          </w:p>
        </w:tc>
        <w:tc>
          <w:tcPr>
            <w:tcW w:w="1128" w:type="dxa"/>
          </w:tcPr>
          <w:p w14:paraId="12D844F4" w14:textId="77777777" w:rsidR="007B4E41" w:rsidRDefault="00000000">
            <w:pPr>
              <w:rPr>
                <w:rFonts w:hint="eastAsia"/>
              </w:rPr>
            </w:pPr>
            <w:r>
              <w:t>[REDACTED]</w:t>
            </w:r>
          </w:p>
        </w:tc>
      </w:tr>
      <w:tr w:rsidR="007B4E41" w14:paraId="14B59B93" w14:textId="77777777">
        <w:tc>
          <w:tcPr>
            <w:tcW w:w="1128" w:type="dxa"/>
          </w:tcPr>
          <w:p w14:paraId="7F7D7824" w14:textId="77777777" w:rsidR="007B4E41" w:rsidRDefault="00000000">
            <w:pPr>
              <w:rPr>
                <w:rFonts w:hint="eastAsia"/>
              </w:rPr>
            </w:pPr>
            <w:r>
              <w:t>R-028</w:t>
            </w:r>
          </w:p>
        </w:tc>
        <w:tc>
          <w:tcPr>
            <w:tcW w:w="1128" w:type="dxa"/>
          </w:tcPr>
          <w:p w14:paraId="0B770A8C" w14:textId="77777777" w:rsidR="007B4E41" w:rsidRDefault="00000000">
            <w:pPr>
              <w:rPr>
                <w:rFonts w:hint="eastAsia"/>
              </w:rPr>
            </w:pPr>
            <w:r>
              <w:t>C-05</w:t>
            </w:r>
          </w:p>
        </w:tc>
        <w:tc>
          <w:tcPr>
            <w:tcW w:w="1128" w:type="dxa"/>
          </w:tcPr>
          <w:p w14:paraId="70DC4DEF" w14:textId="77777777" w:rsidR="007B4E41" w:rsidRDefault="00000000">
            <w:pPr>
              <w:rPr>
                <w:rFonts w:hint="eastAsia"/>
              </w:rPr>
            </w:pPr>
            <w:r>
              <w:t>T-013</w:t>
            </w:r>
          </w:p>
        </w:tc>
        <w:tc>
          <w:tcPr>
            <w:tcW w:w="1128" w:type="dxa"/>
          </w:tcPr>
          <w:p w14:paraId="4EA6C90D" w14:textId="77777777" w:rsidR="007B4E41" w:rsidRDefault="00000000">
            <w:pPr>
              <w:rPr>
                <w:rFonts w:hint="eastAsia"/>
              </w:rPr>
            </w:pPr>
            <w:r>
              <w:t>A-15</w:t>
            </w:r>
          </w:p>
        </w:tc>
        <w:tc>
          <w:tcPr>
            <w:tcW w:w="1128" w:type="dxa"/>
          </w:tcPr>
          <w:p w14:paraId="6F7BE1E5" w14:textId="77777777" w:rsidR="007B4E41" w:rsidRDefault="00000000">
            <w:pPr>
              <w:rPr>
                <w:rFonts w:hint="eastAsia"/>
              </w:rPr>
            </w:pPr>
            <w:r>
              <w:t>AP-13</w:t>
            </w:r>
          </w:p>
        </w:tc>
        <w:tc>
          <w:tcPr>
            <w:tcW w:w="1128" w:type="dxa"/>
          </w:tcPr>
          <w:p w14:paraId="7E95F6CA" w14:textId="77777777" w:rsidR="007B4E41" w:rsidRDefault="00000000">
            <w:pPr>
              <w:rPr>
                <w:rFonts w:hint="eastAsia"/>
              </w:rPr>
            </w:pPr>
            <w:r>
              <w:t>E-013</w:t>
            </w:r>
          </w:p>
        </w:tc>
        <w:tc>
          <w:tcPr>
            <w:tcW w:w="1128" w:type="dxa"/>
          </w:tcPr>
          <w:p w14:paraId="5A29931A" w14:textId="77777777" w:rsidR="007B4E41" w:rsidRDefault="00000000">
            <w:pPr>
              <w:rPr>
                <w:rFonts w:hint="eastAsia"/>
              </w:rPr>
            </w:pPr>
            <w:r>
              <w:t>[REDACTED]</w:t>
            </w:r>
          </w:p>
        </w:tc>
        <w:tc>
          <w:tcPr>
            <w:tcW w:w="1128" w:type="dxa"/>
          </w:tcPr>
          <w:p w14:paraId="07FD1FB2" w14:textId="77777777" w:rsidR="007B4E41" w:rsidRDefault="00000000">
            <w:pPr>
              <w:rPr>
                <w:rFonts w:hint="eastAsia"/>
              </w:rPr>
            </w:pPr>
            <w:r>
              <w:t>[REDACTED]</w:t>
            </w:r>
          </w:p>
        </w:tc>
      </w:tr>
      <w:tr w:rsidR="007B4E41" w14:paraId="5F80B13C" w14:textId="77777777">
        <w:tc>
          <w:tcPr>
            <w:tcW w:w="1128" w:type="dxa"/>
          </w:tcPr>
          <w:p w14:paraId="161E1AD1" w14:textId="77777777" w:rsidR="007B4E41" w:rsidRDefault="00000000">
            <w:pPr>
              <w:rPr>
                <w:rFonts w:hint="eastAsia"/>
              </w:rPr>
            </w:pPr>
            <w:r>
              <w:t>R-029</w:t>
            </w:r>
          </w:p>
        </w:tc>
        <w:tc>
          <w:tcPr>
            <w:tcW w:w="1128" w:type="dxa"/>
          </w:tcPr>
          <w:p w14:paraId="1BF7712F" w14:textId="77777777" w:rsidR="007B4E41" w:rsidRDefault="00000000">
            <w:pPr>
              <w:rPr>
                <w:rFonts w:hint="eastAsia"/>
              </w:rPr>
            </w:pPr>
            <w:r>
              <w:t>C-05</w:t>
            </w:r>
          </w:p>
        </w:tc>
        <w:tc>
          <w:tcPr>
            <w:tcW w:w="1128" w:type="dxa"/>
          </w:tcPr>
          <w:p w14:paraId="7EBDE6D2" w14:textId="77777777" w:rsidR="007B4E41" w:rsidRDefault="00000000">
            <w:pPr>
              <w:rPr>
                <w:rFonts w:hint="eastAsia"/>
              </w:rPr>
            </w:pPr>
            <w:r>
              <w:t>T-013</w:t>
            </w:r>
          </w:p>
        </w:tc>
        <w:tc>
          <w:tcPr>
            <w:tcW w:w="1128" w:type="dxa"/>
          </w:tcPr>
          <w:p w14:paraId="564D02D2" w14:textId="77777777" w:rsidR="007B4E41" w:rsidRDefault="00000000">
            <w:pPr>
              <w:rPr>
                <w:rFonts w:hint="eastAsia"/>
              </w:rPr>
            </w:pPr>
            <w:r>
              <w:t>A-15</w:t>
            </w:r>
          </w:p>
        </w:tc>
        <w:tc>
          <w:tcPr>
            <w:tcW w:w="1128" w:type="dxa"/>
          </w:tcPr>
          <w:p w14:paraId="637207C8" w14:textId="77777777" w:rsidR="007B4E41" w:rsidRDefault="00000000">
            <w:pPr>
              <w:rPr>
                <w:rFonts w:hint="eastAsia"/>
              </w:rPr>
            </w:pPr>
            <w:r>
              <w:t>AP-13</w:t>
            </w:r>
          </w:p>
        </w:tc>
        <w:tc>
          <w:tcPr>
            <w:tcW w:w="1128" w:type="dxa"/>
          </w:tcPr>
          <w:p w14:paraId="28A1672A" w14:textId="77777777" w:rsidR="007B4E41" w:rsidRDefault="00000000">
            <w:pPr>
              <w:rPr>
                <w:rFonts w:hint="eastAsia"/>
              </w:rPr>
            </w:pPr>
            <w:r>
              <w:t>E-013</w:t>
            </w:r>
          </w:p>
        </w:tc>
        <w:tc>
          <w:tcPr>
            <w:tcW w:w="1128" w:type="dxa"/>
          </w:tcPr>
          <w:p w14:paraId="52FF7220" w14:textId="77777777" w:rsidR="007B4E41" w:rsidRDefault="00000000">
            <w:pPr>
              <w:rPr>
                <w:rFonts w:hint="eastAsia"/>
              </w:rPr>
            </w:pPr>
            <w:r>
              <w:t>[REDACTED]</w:t>
            </w:r>
          </w:p>
        </w:tc>
        <w:tc>
          <w:tcPr>
            <w:tcW w:w="1128" w:type="dxa"/>
          </w:tcPr>
          <w:p w14:paraId="2CCA147C" w14:textId="77777777" w:rsidR="007B4E41" w:rsidRDefault="00000000">
            <w:pPr>
              <w:rPr>
                <w:rFonts w:hint="eastAsia"/>
              </w:rPr>
            </w:pPr>
            <w:r>
              <w:t>[REDACTED]</w:t>
            </w:r>
          </w:p>
        </w:tc>
      </w:tr>
      <w:tr w:rsidR="007B4E41" w14:paraId="0A49E30F" w14:textId="77777777">
        <w:tc>
          <w:tcPr>
            <w:tcW w:w="1128" w:type="dxa"/>
          </w:tcPr>
          <w:p w14:paraId="671C42FB" w14:textId="77777777" w:rsidR="007B4E41" w:rsidRDefault="00000000">
            <w:pPr>
              <w:rPr>
                <w:rFonts w:hint="eastAsia"/>
              </w:rPr>
            </w:pPr>
            <w:r>
              <w:t>R-030</w:t>
            </w:r>
          </w:p>
        </w:tc>
        <w:tc>
          <w:tcPr>
            <w:tcW w:w="1128" w:type="dxa"/>
          </w:tcPr>
          <w:p w14:paraId="42427E83" w14:textId="77777777" w:rsidR="007B4E41" w:rsidRDefault="00000000">
            <w:pPr>
              <w:rPr>
                <w:rFonts w:hint="eastAsia"/>
              </w:rPr>
            </w:pPr>
            <w:r>
              <w:t>C-05</w:t>
            </w:r>
          </w:p>
        </w:tc>
        <w:tc>
          <w:tcPr>
            <w:tcW w:w="1128" w:type="dxa"/>
          </w:tcPr>
          <w:p w14:paraId="0BFC2D94" w14:textId="77777777" w:rsidR="007B4E41" w:rsidRDefault="00000000">
            <w:pPr>
              <w:rPr>
                <w:rFonts w:hint="eastAsia"/>
              </w:rPr>
            </w:pPr>
            <w:r>
              <w:t>T-013</w:t>
            </w:r>
          </w:p>
        </w:tc>
        <w:tc>
          <w:tcPr>
            <w:tcW w:w="1128" w:type="dxa"/>
          </w:tcPr>
          <w:p w14:paraId="646D2CE7" w14:textId="77777777" w:rsidR="007B4E41" w:rsidRDefault="00000000">
            <w:pPr>
              <w:rPr>
                <w:rFonts w:hint="eastAsia"/>
              </w:rPr>
            </w:pPr>
            <w:r>
              <w:t>A-15</w:t>
            </w:r>
          </w:p>
        </w:tc>
        <w:tc>
          <w:tcPr>
            <w:tcW w:w="1128" w:type="dxa"/>
          </w:tcPr>
          <w:p w14:paraId="4B608537" w14:textId="77777777" w:rsidR="007B4E41" w:rsidRDefault="00000000">
            <w:pPr>
              <w:rPr>
                <w:rFonts w:hint="eastAsia"/>
              </w:rPr>
            </w:pPr>
            <w:r>
              <w:t>AP-13</w:t>
            </w:r>
          </w:p>
        </w:tc>
        <w:tc>
          <w:tcPr>
            <w:tcW w:w="1128" w:type="dxa"/>
          </w:tcPr>
          <w:p w14:paraId="50E36D04" w14:textId="77777777" w:rsidR="007B4E41" w:rsidRDefault="00000000">
            <w:pPr>
              <w:rPr>
                <w:rFonts w:hint="eastAsia"/>
              </w:rPr>
            </w:pPr>
            <w:r>
              <w:t>E-013</w:t>
            </w:r>
          </w:p>
        </w:tc>
        <w:tc>
          <w:tcPr>
            <w:tcW w:w="1128" w:type="dxa"/>
          </w:tcPr>
          <w:p w14:paraId="3FDA0AB8" w14:textId="77777777" w:rsidR="007B4E41" w:rsidRDefault="00000000">
            <w:pPr>
              <w:rPr>
                <w:rFonts w:hint="eastAsia"/>
              </w:rPr>
            </w:pPr>
            <w:r>
              <w:t>[REDACTED]</w:t>
            </w:r>
          </w:p>
        </w:tc>
        <w:tc>
          <w:tcPr>
            <w:tcW w:w="1128" w:type="dxa"/>
          </w:tcPr>
          <w:p w14:paraId="2ADA0DA3" w14:textId="77777777" w:rsidR="007B4E41" w:rsidRDefault="00000000">
            <w:pPr>
              <w:rPr>
                <w:rFonts w:hint="eastAsia"/>
              </w:rPr>
            </w:pPr>
            <w:r>
              <w:t>[REDACTED]</w:t>
            </w:r>
          </w:p>
        </w:tc>
      </w:tr>
      <w:tr w:rsidR="007B4E41" w14:paraId="181F6F67" w14:textId="77777777">
        <w:tc>
          <w:tcPr>
            <w:tcW w:w="1128" w:type="dxa"/>
          </w:tcPr>
          <w:p w14:paraId="4F987CCE" w14:textId="77777777" w:rsidR="007B4E41" w:rsidRDefault="00000000">
            <w:pPr>
              <w:rPr>
                <w:rFonts w:hint="eastAsia"/>
              </w:rPr>
            </w:pPr>
            <w:r>
              <w:t>R-031</w:t>
            </w:r>
          </w:p>
        </w:tc>
        <w:tc>
          <w:tcPr>
            <w:tcW w:w="1128" w:type="dxa"/>
          </w:tcPr>
          <w:p w14:paraId="27F8DA2E" w14:textId="77777777" w:rsidR="007B4E41" w:rsidRDefault="00000000">
            <w:pPr>
              <w:rPr>
                <w:rFonts w:hint="eastAsia"/>
              </w:rPr>
            </w:pPr>
            <w:r>
              <w:t>C-15</w:t>
            </w:r>
          </w:p>
        </w:tc>
        <w:tc>
          <w:tcPr>
            <w:tcW w:w="1128" w:type="dxa"/>
          </w:tcPr>
          <w:p w14:paraId="10D6ED68" w14:textId="77777777" w:rsidR="007B4E41" w:rsidRDefault="00000000">
            <w:pPr>
              <w:rPr>
                <w:rFonts w:hint="eastAsia"/>
              </w:rPr>
            </w:pPr>
            <w:r>
              <w:t>T-023</w:t>
            </w:r>
          </w:p>
        </w:tc>
        <w:tc>
          <w:tcPr>
            <w:tcW w:w="1128" w:type="dxa"/>
          </w:tcPr>
          <w:p w14:paraId="205E6854" w14:textId="77777777" w:rsidR="007B4E41" w:rsidRDefault="00000000">
            <w:pPr>
              <w:rPr>
                <w:rFonts w:hint="eastAsia"/>
              </w:rPr>
            </w:pPr>
            <w:r>
              <w:t>A-25</w:t>
            </w:r>
          </w:p>
        </w:tc>
        <w:tc>
          <w:tcPr>
            <w:tcW w:w="1128" w:type="dxa"/>
          </w:tcPr>
          <w:p w14:paraId="60D5252C" w14:textId="77777777" w:rsidR="007B4E41" w:rsidRDefault="00000000">
            <w:pPr>
              <w:rPr>
                <w:rFonts w:hint="eastAsia"/>
              </w:rPr>
            </w:pPr>
            <w:r>
              <w:t>AP-23</w:t>
            </w:r>
          </w:p>
        </w:tc>
        <w:tc>
          <w:tcPr>
            <w:tcW w:w="1128" w:type="dxa"/>
          </w:tcPr>
          <w:p w14:paraId="6BFFEDD6" w14:textId="77777777" w:rsidR="007B4E41" w:rsidRDefault="00000000">
            <w:pPr>
              <w:rPr>
                <w:rFonts w:hint="eastAsia"/>
              </w:rPr>
            </w:pPr>
            <w:r>
              <w:t>E-023</w:t>
            </w:r>
          </w:p>
        </w:tc>
        <w:tc>
          <w:tcPr>
            <w:tcW w:w="1128" w:type="dxa"/>
          </w:tcPr>
          <w:p w14:paraId="54541750" w14:textId="77777777" w:rsidR="007B4E41" w:rsidRDefault="00000000">
            <w:pPr>
              <w:rPr>
                <w:rFonts w:hint="eastAsia"/>
              </w:rPr>
            </w:pPr>
            <w:r>
              <w:t>[REDACTED]</w:t>
            </w:r>
          </w:p>
        </w:tc>
        <w:tc>
          <w:tcPr>
            <w:tcW w:w="1128" w:type="dxa"/>
          </w:tcPr>
          <w:p w14:paraId="390F398C" w14:textId="77777777" w:rsidR="007B4E41" w:rsidRDefault="00000000">
            <w:pPr>
              <w:rPr>
                <w:rFonts w:hint="eastAsia"/>
              </w:rPr>
            </w:pPr>
            <w:r>
              <w:t>[REDACTED]</w:t>
            </w:r>
          </w:p>
        </w:tc>
      </w:tr>
      <w:tr w:rsidR="007B4E41" w14:paraId="10DA7E36" w14:textId="77777777">
        <w:tc>
          <w:tcPr>
            <w:tcW w:w="1128" w:type="dxa"/>
          </w:tcPr>
          <w:p w14:paraId="09017719" w14:textId="77777777" w:rsidR="007B4E41" w:rsidRDefault="00000000">
            <w:pPr>
              <w:rPr>
                <w:rFonts w:hint="eastAsia"/>
              </w:rPr>
            </w:pPr>
            <w:r>
              <w:t>R-032</w:t>
            </w:r>
          </w:p>
        </w:tc>
        <w:tc>
          <w:tcPr>
            <w:tcW w:w="1128" w:type="dxa"/>
          </w:tcPr>
          <w:p w14:paraId="1842A1CC" w14:textId="77777777" w:rsidR="007B4E41" w:rsidRDefault="00000000">
            <w:pPr>
              <w:rPr>
                <w:rFonts w:hint="eastAsia"/>
              </w:rPr>
            </w:pPr>
            <w:r>
              <w:t>C-05</w:t>
            </w:r>
          </w:p>
        </w:tc>
        <w:tc>
          <w:tcPr>
            <w:tcW w:w="1128" w:type="dxa"/>
          </w:tcPr>
          <w:p w14:paraId="4F45CCED" w14:textId="77777777" w:rsidR="007B4E41" w:rsidRDefault="00000000">
            <w:pPr>
              <w:rPr>
                <w:rFonts w:hint="eastAsia"/>
              </w:rPr>
            </w:pPr>
            <w:r>
              <w:t>T-013</w:t>
            </w:r>
          </w:p>
        </w:tc>
        <w:tc>
          <w:tcPr>
            <w:tcW w:w="1128" w:type="dxa"/>
          </w:tcPr>
          <w:p w14:paraId="43D37451" w14:textId="77777777" w:rsidR="007B4E41" w:rsidRDefault="00000000">
            <w:pPr>
              <w:rPr>
                <w:rFonts w:hint="eastAsia"/>
              </w:rPr>
            </w:pPr>
            <w:r>
              <w:t>A-15</w:t>
            </w:r>
          </w:p>
        </w:tc>
        <w:tc>
          <w:tcPr>
            <w:tcW w:w="1128" w:type="dxa"/>
          </w:tcPr>
          <w:p w14:paraId="22222790" w14:textId="77777777" w:rsidR="007B4E41" w:rsidRDefault="00000000">
            <w:pPr>
              <w:rPr>
                <w:rFonts w:hint="eastAsia"/>
              </w:rPr>
            </w:pPr>
            <w:r>
              <w:t>AP-13</w:t>
            </w:r>
          </w:p>
        </w:tc>
        <w:tc>
          <w:tcPr>
            <w:tcW w:w="1128" w:type="dxa"/>
          </w:tcPr>
          <w:p w14:paraId="13547484" w14:textId="77777777" w:rsidR="007B4E41" w:rsidRDefault="00000000">
            <w:pPr>
              <w:rPr>
                <w:rFonts w:hint="eastAsia"/>
              </w:rPr>
            </w:pPr>
            <w:r>
              <w:t>E-013</w:t>
            </w:r>
          </w:p>
        </w:tc>
        <w:tc>
          <w:tcPr>
            <w:tcW w:w="1128" w:type="dxa"/>
          </w:tcPr>
          <w:p w14:paraId="2A069E15" w14:textId="77777777" w:rsidR="007B4E41" w:rsidRDefault="00000000">
            <w:pPr>
              <w:rPr>
                <w:rFonts w:hint="eastAsia"/>
              </w:rPr>
            </w:pPr>
            <w:r>
              <w:t>[REDACTED]</w:t>
            </w:r>
          </w:p>
        </w:tc>
        <w:tc>
          <w:tcPr>
            <w:tcW w:w="1128" w:type="dxa"/>
          </w:tcPr>
          <w:p w14:paraId="5AEB52F6" w14:textId="77777777" w:rsidR="007B4E41" w:rsidRDefault="00000000">
            <w:pPr>
              <w:rPr>
                <w:rFonts w:hint="eastAsia"/>
              </w:rPr>
            </w:pPr>
            <w:r>
              <w:t>[REDACTED]</w:t>
            </w:r>
          </w:p>
        </w:tc>
      </w:tr>
      <w:tr w:rsidR="007B4E41" w14:paraId="4D35F08A" w14:textId="77777777">
        <w:tc>
          <w:tcPr>
            <w:tcW w:w="1128" w:type="dxa"/>
          </w:tcPr>
          <w:p w14:paraId="2928A51A" w14:textId="77777777" w:rsidR="007B4E41" w:rsidRDefault="00000000">
            <w:pPr>
              <w:rPr>
                <w:rFonts w:hint="eastAsia"/>
              </w:rPr>
            </w:pPr>
            <w:r>
              <w:t>R-033</w:t>
            </w:r>
          </w:p>
        </w:tc>
        <w:tc>
          <w:tcPr>
            <w:tcW w:w="1128" w:type="dxa"/>
          </w:tcPr>
          <w:p w14:paraId="175294DD" w14:textId="77777777" w:rsidR="007B4E41" w:rsidRDefault="00000000">
            <w:pPr>
              <w:rPr>
                <w:rFonts w:hint="eastAsia"/>
              </w:rPr>
            </w:pPr>
            <w:r>
              <w:t>C-14</w:t>
            </w:r>
          </w:p>
        </w:tc>
        <w:tc>
          <w:tcPr>
            <w:tcW w:w="1128" w:type="dxa"/>
          </w:tcPr>
          <w:p w14:paraId="5625A186" w14:textId="77777777" w:rsidR="007B4E41" w:rsidRDefault="00000000">
            <w:pPr>
              <w:rPr>
                <w:rFonts w:hint="eastAsia"/>
              </w:rPr>
            </w:pPr>
            <w:r>
              <w:t>T-023</w:t>
            </w:r>
          </w:p>
        </w:tc>
        <w:tc>
          <w:tcPr>
            <w:tcW w:w="1128" w:type="dxa"/>
          </w:tcPr>
          <w:p w14:paraId="7CB27734" w14:textId="77777777" w:rsidR="007B4E41" w:rsidRDefault="00000000">
            <w:pPr>
              <w:rPr>
                <w:rFonts w:hint="eastAsia"/>
              </w:rPr>
            </w:pPr>
            <w:r>
              <w:t>A-25</w:t>
            </w:r>
          </w:p>
        </w:tc>
        <w:tc>
          <w:tcPr>
            <w:tcW w:w="1128" w:type="dxa"/>
          </w:tcPr>
          <w:p w14:paraId="65940AD0" w14:textId="77777777" w:rsidR="007B4E41" w:rsidRDefault="00000000">
            <w:pPr>
              <w:rPr>
                <w:rFonts w:hint="eastAsia"/>
              </w:rPr>
            </w:pPr>
            <w:r>
              <w:t>AP-23</w:t>
            </w:r>
          </w:p>
        </w:tc>
        <w:tc>
          <w:tcPr>
            <w:tcW w:w="1128" w:type="dxa"/>
          </w:tcPr>
          <w:p w14:paraId="7B6FB03D" w14:textId="77777777" w:rsidR="007B4E41" w:rsidRDefault="00000000">
            <w:pPr>
              <w:rPr>
                <w:rFonts w:hint="eastAsia"/>
              </w:rPr>
            </w:pPr>
            <w:r>
              <w:t>E-023</w:t>
            </w:r>
          </w:p>
        </w:tc>
        <w:tc>
          <w:tcPr>
            <w:tcW w:w="1128" w:type="dxa"/>
          </w:tcPr>
          <w:p w14:paraId="06C91CD5" w14:textId="77777777" w:rsidR="007B4E41" w:rsidRDefault="00000000">
            <w:pPr>
              <w:rPr>
                <w:rFonts w:hint="eastAsia"/>
              </w:rPr>
            </w:pPr>
            <w:r>
              <w:t>[REDACTED]</w:t>
            </w:r>
          </w:p>
        </w:tc>
        <w:tc>
          <w:tcPr>
            <w:tcW w:w="1128" w:type="dxa"/>
          </w:tcPr>
          <w:p w14:paraId="6C63D6D7" w14:textId="77777777" w:rsidR="007B4E41" w:rsidRDefault="00000000">
            <w:pPr>
              <w:rPr>
                <w:rFonts w:hint="eastAsia"/>
              </w:rPr>
            </w:pPr>
            <w:r>
              <w:t>[REDACTED]</w:t>
            </w:r>
          </w:p>
        </w:tc>
      </w:tr>
      <w:tr w:rsidR="007B4E41" w14:paraId="52A5438D" w14:textId="77777777">
        <w:tc>
          <w:tcPr>
            <w:tcW w:w="1128" w:type="dxa"/>
          </w:tcPr>
          <w:p w14:paraId="2959B055" w14:textId="77777777" w:rsidR="007B4E41" w:rsidRDefault="00000000">
            <w:pPr>
              <w:rPr>
                <w:rFonts w:hint="eastAsia"/>
              </w:rPr>
            </w:pPr>
            <w:r>
              <w:t>R-034</w:t>
            </w:r>
          </w:p>
        </w:tc>
        <w:tc>
          <w:tcPr>
            <w:tcW w:w="1128" w:type="dxa"/>
          </w:tcPr>
          <w:p w14:paraId="70CE6A51" w14:textId="77777777" w:rsidR="007B4E41" w:rsidRDefault="00000000">
            <w:pPr>
              <w:rPr>
                <w:rFonts w:hint="eastAsia"/>
              </w:rPr>
            </w:pPr>
            <w:r>
              <w:t>C-15</w:t>
            </w:r>
          </w:p>
        </w:tc>
        <w:tc>
          <w:tcPr>
            <w:tcW w:w="1128" w:type="dxa"/>
          </w:tcPr>
          <w:p w14:paraId="39D1A388" w14:textId="77777777" w:rsidR="007B4E41" w:rsidRDefault="00000000">
            <w:pPr>
              <w:rPr>
                <w:rFonts w:hint="eastAsia"/>
              </w:rPr>
            </w:pPr>
            <w:r>
              <w:t>T-023</w:t>
            </w:r>
          </w:p>
        </w:tc>
        <w:tc>
          <w:tcPr>
            <w:tcW w:w="1128" w:type="dxa"/>
          </w:tcPr>
          <w:p w14:paraId="3A7B66DB" w14:textId="77777777" w:rsidR="007B4E41" w:rsidRDefault="00000000">
            <w:pPr>
              <w:rPr>
                <w:rFonts w:hint="eastAsia"/>
              </w:rPr>
            </w:pPr>
            <w:r>
              <w:t>A-25</w:t>
            </w:r>
          </w:p>
        </w:tc>
        <w:tc>
          <w:tcPr>
            <w:tcW w:w="1128" w:type="dxa"/>
          </w:tcPr>
          <w:p w14:paraId="2B25C038" w14:textId="77777777" w:rsidR="007B4E41" w:rsidRDefault="00000000">
            <w:pPr>
              <w:rPr>
                <w:rFonts w:hint="eastAsia"/>
              </w:rPr>
            </w:pPr>
            <w:r>
              <w:t>AP-23</w:t>
            </w:r>
          </w:p>
        </w:tc>
        <w:tc>
          <w:tcPr>
            <w:tcW w:w="1128" w:type="dxa"/>
          </w:tcPr>
          <w:p w14:paraId="624BE3F5" w14:textId="77777777" w:rsidR="007B4E41" w:rsidRDefault="00000000">
            <w:pPr>
              <w:rPr>
                <w:rFonts w:hint="eastAsia"/>
              </w:rPr>
            </w:pPr>
            <w:r>
              <w:t>E-023</w:t>
            </w:r>
          </w:p>
        </w:tc>
        <w:tc>
          <w:tcPr>
            <w:tcW w:w="1128" w:type="dxa"/>
          </w:tcPr>
          <w:p w14:paraId="14751003" w14:textId="77777777" w:rsidR="007B4E41" w:rsidRDefault="00000000">
            <w:pPr>
              <w:rPr>
                <w:rFonts w:hint="eastAsia"/>
              </w:rPr>
            </w:pPr>
            <w:r>
              <w:t>[REDACTED]</w:t>
            </w:r>
          </w:p>
        </w:tc>
        <w:tc>
          <w:tcPr>
            <w:tcW w:w="1128" w:type="dxa"/>
          </w:tcPr>
          <w:p w14:paraId="69F40D0B" w14:textId="77777777" w:rsidR="007B4E41" w:rsidRDefault="00000000">
            <w:pPr>
              <w:rPr>
                <w:rFonts w:hint="eastAsia"/>
              </w:rPr>
            </w:pPr>
            <w:r>
              <w:t>[REDACTED]</w:t>
            </w:r>
          </w:p>
        </w:tc>
      </w:tr>
      <w:tr w:rsidR="007B4E41" w14:paraId="62035D26" w14:textId="77777777">
        <w:tc>
          <w:tcPr>
            <w:tcW w:w="1128" w:type="dxa"/>
          </w:tcPr>
          <w:p w14:paraId="291D48EC" w14:textId="77777777" w:rsidR="007B4E41" w:rsidRDefault="00000000">
            <w:pPr>
              <w:rPr>
                <w:rFonts w:hint="eastAsia"/>
              </w:rPr>
            </w:pPr>
            <w:r>
              <w:t>R-035</w:t>
            </w:r>
          </w:p>
        </w:tc>
        <w:tc>
          <w:tcPr>
            <w:tcW w:w="1128" w:type="dxa"/>
          </w:tcPr>
          <w:p w14:paraId="63835143" w14:textId="77777777" w:rsidR="007B4E41" w:rsidRDefault="00000000">
            <w:pPr>
              <w:rPr>
                <w:rFonts w:hint="eastAsia"/>
              </w:rPr>
            </w:pPr>
            <w:r>
              <w:t>C-15</w:t>
            </w:r>
          </w:p>
        </w:tc>
        <w:tc>
          <w:tcPr>
            <w:tcW w:w="1128" w:type="dxa"/>
          </w:tcPr>
          <w:p w14:paraId="3FD154C7" w14:textId="77777777" w:rsidR="007B4E41" w:rsidRDefault="00000000">
            <w:pPr>
              <w:rPr>
                <w:rFonts w:hint="eastAsia"/>
              </w:rPr>
            </w:pPr>
            <w:r>
              <w:t>T-023</w:t>
            </w:r>
          </w:p>
        </w:tc>
        <w:tc>
          <w:tcPr>
            <w:tcW w:w="1128" w:type="dxa"/>
          </w:tcPr>
          <w:p w14:paraId="5CAE1D2C" w14:textId="77777777" w:rsidR="007B4E41" w:rsidRDefault="00000000">
            <w:pPr>
              <w:rPr>
                <w:rFonts w:hint="eastAsia"/>
              </w:rPr>
            </w:pPr>
            <w:r>
              <w:t>A-25</w:t>
            </w:r>
          </w:p>
        </w:tc>
        <w:tc>
          <w:tcPr>
            <w:tcW w:w="1128" w:type="dxa"/>
          </w:tcPr>
          <w:p w14:paraId="1EA21ABF" w14:textId="77777777" w:rsidR="007B4E41" w:rsidRDefault="00000000">
            <w:pPr>
              <w:rPr>
                <w:rFonts w:hint="eastAsia"/>
              </w:rPr>
            </w:pPr>
            <w:r>
              <w:t>AP-23</w:t>
            </w:r>
          </w:p>
        </w:tc>
        <w:tc>
          <w:tcPr>
            <w:tcW w:w="1128" w:type="dxa"/>
          </w:tcPr>
          <w:p w14:paraId="4BE8CB3B" w14:textId="77777777" w:rsidR="007B4E41" w:rsidRDefault="00000000">
            <w:pPr>
              <w:rPr>
                <w:rFonts w:hint="eastAsia"/>
              </w:rPr>
            </w:pPr>
            <w:r>
              <w:t>E-023</w:t>
            </w:r>
          </w:p>
        </w:tc>
        <w:tc>
          <w:tcPr>
            <w:tcW w:w="1128" w:type="dxa"/>
          </w:tcPr>
          <w:p w14:paraId="3CC978F7" w14:textId="77777777" w:rsidR="007B4E41" w:rsidRDefault="00000000">
            <w:pPr>
              <w:rPr>
                <w:rFonts w:hint="eastAsia"/>
              </w:rPr>
            </w:pPr>
            <w:r>
              <w:t>[REDACTED]</w:t>
            </w:r>
          </w:p>
        </w:tc>
        <w:tc>
          <w:tcPr>
            <w:tcW w:w="1128" w:type="dxa"/>
          </w:tcPr>
          <w:p w14:paraId="1832701A" w14:textId="77777777" w:rsidR="007B4E41" w:rsidRDefault="00000000">
            <w:pPr>
              <w:rPr>
                <w:rFonts w:hint="eastAsia"/>
              </w:rPr>
            </w:pPr>
            <w:r>
              <w:t>[REDACTED]</w:t>
            </w:r>
          </w:p>
        </w:tc>
      </w:tr>
      <w:tr w:rsidR="007B4E41" w14:paraId="349B8FA4" w14:textId="77777777">
        <w:tc>
          <w:tcPr>
            <w:tcW w:w="1128" w:type="dxa"/>
          </w:tcPr>
          <w:p w14:paraId="3619747D" w14:textId="77777777" w:rsidR="007B4E41" w:rsidRDefault="00000000">
            <w:pPr>
              <w:rPr>
                <w:rFonts w:hint="eastAsia"/>
              </w:rPr>
            </w:pPr>
            <w:r>
              <w:t>R-036</w:t>
            </w:r>
          </w:p>
        </w:tc>
        <w:tc>
          <w:tcPr>
            <w:tcW w:w="1128" w:type="dxa"/>
          </w:tcPr>
          <w:p w14:paraId="0996B8A7" w14:textId="77777777" w:rsidR="007B4E41" w:rsidRDefault="00000000">
            <w:pPr>
              <w:rPr>
                <w:rFonts w:hint="eastAsia"/>
              </w:rPr>
            </w:pPr>
            <w:r>
              <w:t>C-09</w:t>
            </w:r>
          </w:p>
        </w:tc>
        <w:tc>
          <w:tcPr>
            <w:tcW w:w="1128" w:type="dxa"/>
          </w:tcPr>
          <w:p w14:paraId="76369EF4" w14:textId="77777777" w:rsidR="007B4E41" w:rsidRDefault="00000000">
            <w:pPr>
              <w:rPr>
                <w:rFonts w:hint="eastAsia"/>
              </w:rPr>
            </w:pPr>
            <w:r>
              <w:t>T-001</w:t>
            </w:r>
          </w:p>
        </w:tc>
        <w:tc>
          <w:tcPr>
            <w:tcW w:w="1128" w:type="dxa"/>
          </w:tcPr>
          <w:p w14:paraId="287CF100" w14:textId="77777777" w:rsidR="007B4E41" w:rsidRDefault="00000000">
            <w:pPr>
              <w:rPr>
                <w:rFonts w:hint="eastAsia"/>
              </w:rPr>
            </w:pPr>
            <w:r>
              <w:t>A-02</w:t>
            </w:r>
          </w:p>
        </w:tc>
        <w:tc>
          <w:tcPr>
            <w:tcW w:w="1128" w:type="dxa"/>
          </w:tcPr>
          <w:p w14:paraId="5C36584D" w14:textId="77777777" w:rsidR="007B4E41" w:rsidRDefault="00000000">
            <w:pPr>
              <w:rPr>
                <w:rFonts w:hint="eastAsia"/>
              </w:rPr>
            </w:pPr>
            <w:r>
              <w:t>AP-01</w:t>
            </w:r>
          </w:p>
        </w:tc>
        <w:tc>
          <w:tcPr>
            <w:tcW w:w="1128" w:type="dxa"/>
          </w:tcPr>
          <w:p w14:paraId="2BE670DE" w14:textId="77777777" w:rsidR="007B4E41" w:rsidRDefault="00000000">
            <w:pPr>
              <w:rPr>
                <w:rFonts w:hint="eastAsia"/>
              </w:rPr>
            </w:pPr>
            <w:r>
              <w:t>E-001</w:t>
            </w:r>
          </w:p>
        </w:tc>
        <w:tc>
          <w:tcPr>
            <w:tcW w:w="1128" w:type="dxa"/>
          </w:tcPr>
          <w:p w14:paraId="4284C7E5" w14:textId="77777777" w:rsidR="007B4E41" w:rsidRDefault="00000000">
            <w:pPr>
              <w:rPr>
                <w:rFonts w:hint="eastAsia"/>
              </w:rPr>
            </w:pPr>
            <w:r>
              <w:t>[REDACTED]</w:t>
            </w:r>
          </w:p>
        </w:tc>
        <w:tc>
          <w:tcPr>
            <w:tcW w:w="1128" w:type="dxa"/>
          </w:tcPr>
          <w:p w14:paraId="7AF56E76" w14:textId="77777777" w:rsidR="007B4E41" w:rsidRDefault="00000000">
            <w:pPr>
              <w:rPr>
                <w:rFonts w:hint="eastAsia"/>
              </w:rPr>
            </w:pPr>
            <w:r>
              <w:t>[REDACTED]</w:t>
            </w:r>
          </w:p>
        </w:tc>
      </w:tr>
      <w:tr w:rsidR="007B4E41" w14:paraId="3835144C" w14:textId="77777777">
        <w:tc>
          <w:tcPr>
            <w:tcW w:w="1128" w:type="dxa"/>
          </w:tcPr>
          <w:p w14:paraId="4EE25A46" w14:textId="77777777" w:rsidR="007B4E41" w:rsidRDefault="00000000">
            <w:pPr>
              <w:rPr>
                <w:rFonts w:hint="eastAsia"/>
              </w:rPr>
            </w:pPr>
            <w:r>
              <w:lastRenderedPageBreak/>
              <w:t>R-036</w:t>
            </w:r>
          </w:p>
        </w:tc>
        <w:tc>
          <w:tcPr>
            <w:tcW w:w="1128" w:type="dxa"/>
          </w:tcPr>
          <w:p w14:paraId="5CAE0525" w14:textId="77777777" w:rsidR="007B4E41" w:rsidRDefault="00000000">
            <w:pPr>
              <w:rPr>
                <w:rFonts w:hint="eastAsia"/>
              </w:rPr>
            </w:pPr>
            <w:r>
              <w:t>C-09</w:t>
            </w:r>
          </w:p>
        </w:tc>
        <w:tc>
          <w:tcPr>
            <w:tcW w:w="1128" w:type="dxa"/>
          </w:tcPr>
          <w:p w14:paraId="1B0854DB" w14:textId="77777777" w:rsidR="007B4E41" w:rsidRDefault="00000000">
            <w:pPr>
              <w:rPr>
                <w:rFonts w:hint="eastAsia"/>
              </w:rPr>
            </w:pPr>
            <w:r>
              <w:t>T-010</w:t>
            </w:r>
          </w:p>
        </w:tc>
        <w:tc>
          <w:tcPr>
            <w:tcW w:w="1128" w:type="dxa"/>
          </w:tcPr>
          <w:p w14:paraId="29AC0511" w14:textId="77777777" w:rsidR="007B4E41" w:rsidRDefault="00000000">
            <w:pPr>
              <w:rPr>
                <w:rFonts w:hint="eastAsia"/>
              </w:rPr>
            </w:pPr>
            <w:r>
              <w:t>A-12</w:t>
            </w:r>
          </w:p>
        </w:tc>
        <w:tc>
          <w:tcPr>
            <w:tcW w:w="1128" w:type="dxa"/>
          </w:tcPr>
          <w:p w14:paraId="474B16CC" w14:textId="77777777" w:rsidR="007B4E41" w:rsidRDefault="00000000">
            <w:pPr>
              <w:rPr>
                <w:rFonts w:hint="eastAsia"/>
              </w:rPr>
            </w:pPr>
            <w:r>
              <w:t>AP-10</w:t>
            </w:r>
          </w:p>
        </w:tc>
        <w:tc>
          <w:tcPr>
            <w:tcW w:w="1128" w:type="dxa"/>
          </w:tcPr>
          <w:p w14:paraId="26B65DBD" w14:textId="77777777" w:rsidR="007B4E41" w:rsidRDefault="00000000">
            <w:pPr>
              <w:rPr>
                <w:rFonts w:hint="eastAsia"/>
              </w:rPr>
            </w:pPr>
            <w:r>
              <w:t>E-010</w:t>
            </w:r>
          </w:p>
        </w:tc>
        <w:tc>
          <w:tcPr>
            <w:tcW w:w="1128" w:type="dxa"/>
          </w:tcPr>
          <w:p w14:paraId="3D36D608" w14:textId="77777777" w:rsidR="007B4E41" w:rsidRDefault="00000000">
            <w:pPr>
              <w:rPr>
                <w:rFonts w:hint="eastAsia"/>
              </w:rPr>
            </w:pPr>
            <w:r>
              <w:t>[REDACTED]</w:t>
            </w:r>
          </w:p>
        </w:tc>
        <w:tc>
          <w:tcPr>
            <w:tcW w:w="1128" w:type="dxa"/>
          </w:tcPr>
          <w:p w14:paraId="7BBDB77C" w14:textId="77777777" w:rsidR="007B4E41" w:rsidRDefault="00000000">
            <w:pPr>
              <w:rPr>
                <w:rFonts w:hint="eastAsia"/>
              </w:rPr>
            </w:pPr>
            <w:r>
              <w:t>[REDACTED]</w:t>
            </w:r>
          </w:p>
        </w:tc>
      </w:tr>
      <w:tr w:rsidR="007B4E41" w14:paraId="5EBCE55C" w14:textId="77777777">
        <w:tc>
          <w:tcPr>
            <w:tcW w:w="1128" w:type="dxa"/>
          </w:tcPr>
          <w:p w14:paraId="67587203" w14:textId="77777777" w:rsidR="007B4E41" w:rsidRDefault="00000000">
            <w:pPr>
              <w:rPr>
                <w:rFonts w:hint="eastAsia"/>
              </w:rPr>
            </w:pPr>
            <w:r>
              <w:t>R-036</w:t>
            </w:r>
          </w:p>
        </w:tc>
        <w:tc>
          <w:tcPr>
            <w:tcW w:w="1128" w:type="dxa"/>
          </w:tcPr>
          <w:p w14:paraId="471AC517" w14:textId="77777777" w:rsidR="007B4E41" w:rsidRDefault="00000000">
            <w:pPr>
              <w:rPr>
                <w:rFonts w:hint="eastAsia"/>
              </w:rPr>
            </w:pPr>
            <w:r>
              <w:t>C-09</w:t>
            </w:r>
          </w:p>
        </w:tc>
        <w:tc>
          <w:tcPr>
            <w:tcW w:w="1128" w:type="dxa"/>
          </w:tcPr>
          <w:p w14:paraId="6907E1B0" w14:textId="77777777" w:rsidR="007B4E41" w:rsidRDefault="00000000">
            <w:pPr>
              <w:rPr>
                <w:rFonts w:hint="eastAsia"/>
              </w:rPr>
            </w:pPr>
            <w:r>
              <w:t>T-022</w:t>
            </w:r>
          </w:p>
        </w:tc>
        <w:tc>
          <w:tcPr>
            <w:tcW w:w="1128" w:type="dxa"/>
          </w:tcPr>
          <w:p w14:paraId="6E6A1113" w14:textId="77777777" w:rsidR="007B4E41" w:rsidRDefault="00000000">
            <w:pPr>
              <w:rPr>
                <w:rFonts w:hint="eastAsia"/>
              </w:rPr>
            </w:pPr>
            <w:r>
              <w:t>A-24</w:t>
            </w:r>
          </w:p>
        </w:tc>
        <w:tc>
          <w:tcPr>
            <w:tcW w:w="1128" w:type="dxa"/>
          </w:tcPr>
          <w:p w14:paraId="761DF492" w14:textId="77777777" w:rsidR="007B4E41" w:rsidRDefault="00000000">
            <w:pPr>
              <w:rPr>
                <w:rFonts w:hint="eastAsia"/>
              </w:rPr>
            </w:pPr>
            <w:r>
              <w:t>AP-22</w:t>
            </w:r>
          </w:p>
        </w:tc>
        <w:tc>
          <w:tcPr>
            <w:tcW w:w="1128" w:type="dxa"/>
          </w:tcPr>
          <w:p w14:paraId="763C69D1" w14:textId="77777777" w:rsidR="007B4E41" w:rsidRDefault="00000000">
            <w:pPr>
              <w:rPr>
                <w:rFonts w:hint="eastAsia"/>
              </w:rPr>
            </w:pPr>
            <w:r>
              <w:t>E-022</w:t>
            </w:r>
          </w:p>
        </w:tc>
        <w:tc>
          <w:tcPr>
            <w:tcW w:w="1128" w:type="dxa"/>
          </w:tcPr>
          <w:p w14:paraId="06B45C9B" w14:textId="77777777" w:rsidR="007B4E41" w:rsidRDefault="00000000">
            <w:pPr>
              <w:rPr>
                <w:rFonts w:hint="eastAsia"/>
              </w:rPr>
            </w:pPr>
            <w:r>
              <w:t>[REDACTED]</w:t>
            </w:r>
          </w:p>
        </w:tc>
        <w:tc>
          <w:tcPr>
            <w:tcW w:w="1128" w:type="dxa"/>
          </w:tcPr>
          <w:p w14:paraId="50516C84" w14:textId="77777777" w:rsidR="007B4E41" w:rsidRDefault="00000000">
            <w:pPr>
              <w:rPr>
                <w:rFonts w:hint="eastAsia"/>
              </w:rPr>
            </w:pPr>
            <w:r>
              <w:t>[REDACTED]</w:t>
            </w:r>
          </w:p>
        </w:tc>
      </w:tr>
      <w:tr w:rsidR="007B4E41" w14:paraId="4CBAB4C2" w14:textId="77777777">
        <w:tc>
          <w:tcPr>
            <w:tcW w:w="1128" w:type="dxa"/>
          </w:tcPr>
          <w:p w14:paraId="0FB7D95C" w14:textId="77777777" w:rsidR="007B4E41" w:rsidRDefault="00000000">
            <w:pPr>
              <w:rPr>
                <w:rFonts w:hint="eastAsia"/>
              </w:rPr>
            </w:pPr>
            <w:r>
              <w:t>R-036</w:t>
            </w:r>
          </w:p>
        </w:tc>
        <w:tc>
          <w:tcPr>
            <w:tcW w:w="1128" w:type="dxa"/>
          </w:tcPr>
          <w:p w14:paraId="1B1A5738" w14:textId="77777777" w:rsidR="007B4E41" w:rsidRDefault="00000000">
            <w:pPr>
              <w:rPr>
                <w:rFonts w:hint="eastAsia"/>
              </w:rPr>
            </w:pPr>
            <w:r>
              <w:t>C-09</w:t>
            </w:r>
          </w:p>
        </w:tc>
        <w:tc>
          <w:tcPr>
            <w:tcW w:w="1128" w:type="dxa"/>
          </w:tcPr>
          <w:p w14:paraId="5C90CD0B" w14:textId="77777777" w:rsidR="007B4E41" w:rsidRDefault="00000000">
            <w:pPr>
              <w:rPr>
                <w:rFonts w:hint="eastAsia"/>
              </w:rPr>
            </w:pPr>
            <w:r>
              <w:t>T-024</w:t>
            </w:r>
          </w:p>
        </w:tc>
        <w:tc>
          <w:tcPr>
            <w:tcW w:w="1128" w:type="dxa"/>
          </w:tcPr>
          <w:p w14:paraId="3A1706B3" w14:textId="77777777" w:rsidR="007B4E41" w:rsidRDefault="00000000">
            <w:pPr>
              <w:rPr>
                <w:rFonts w:hint="eastAsia"/>
              </w:rPr>
            </w:pPr>
            <w:r>
              <w:t>A-01</w:t>
            </w:r>
          </w:p>
        </w:tc>
        <w:tc>
          <w:tcPr>
            <w:tcW w:w="1128" w:type="dxa"/>
          </w:tcPr>
          <w:p w14:paraId="2068C37E" w14:textId="77777777" w:rsidR="007B4E41" w:rsidRDefault="00000000">
            <w:pPr>
              <w:rPr>
                <w:rFonts w:hint="eastAsia"/>
              </w:rPr>
            </w:pPr>
            <w:r>
              <w:t>AP-24</w:t>
            </w:r>
          </w:p>
        </w:tc>
        <w:tc>
          <w:tcPr>
            <w:tcW w:w="1128" w:type="dxa"/>
          </w:tcPr>
          <w:p w14:paraId="6E2070AB" w14:textId="77777777" w:rsidR="007B4E41" w:rsidRDefault="00000000">
            <w:pPr>
              <w:rPr>
                <w:rFonts w:hint="eastAsia"/>
              </w:rPr>
            </w:pPr>
            <w:r>
              <w:t>E-024</w:t>
            </w:r>
          </w:p>
        </w:tc>
        <w:tc>
          <w:tcPr>
            <w:tcW w:w="1128" w:type="dxa"/>
          </w:tcPr>
          <w:p w14:paraId="6D8F3D4A" w14:textId="77777777" w:rsidR="007B4E41" w:rsidRDefault="00000000">
            <w:pPr>
              <w:rPr>
                <w:rFonts w:hint="eastAsia"/>
              </w:rPr>
            </w:pPr>
            <w:r>
              <w:t>[REDACTED]</w:t>
            </w:r>
          </w:p>
        </w:tc>
        <w:tc>
          <w:tcPr>
            <w:tcW w:w="1128" w:type="dxa"/>
          </w:tcPr>
          <w:p w14:paraId="2B2F32C0" w14:textId="77777777" w:rsidR="007B4E41" w:rsidRDefault="00000000">
            <w:pPr>
              <w:rPr>
                <w:rFonts w:hint="eastAsia"/>
              </w:rPr>
            </w:pPr>
            <w:r>
              <w:t>[REDACTED]</w:t>
            </w:r>
          </w:p>
        </w:tc>
      </w:tr>
    </w:tbl>
    <w:p w14:paraId="31B55B7B" w14:textId="2AC2C3CF" w:rsidR="007B4E41" w:rsidRDefault="00000000">
      <w:pPr>
        <w:pStyle w:val="Heading1"/>
      </w:pPr>
      <w:r>
        <w:lastRenderedPageBreak/>
        <w:t>Notes</w:t>
      </w:r>
    </w:p>
    <w:p w14:paraId="158351D5" w14:textId="77777777" w:rsidR="007B4E41" w:rsidRDefault="00000000">
      <w:pPr>
        <w:pStyle w:val="ListBullet"/>
        <w:rPr>
          <w:rFonts w:hint="eastAsia"/>
        </w:rPr>
      </w:pPr>
      <w:r>
        <w:t>IDs correspond to items referenced in RUN-20260125-001_NIS2_Readiness_TailoredCore_Sample_Pack.docx.</w:t>
      </w:r>
    </w:p>
    <w:p w14:paraId="69E70B2E" w14:textId="77777777" w:rsidR="007B4E41" w:rsidRDefault="00000000">
      <w:pPr>
        <w:pStyle w:val="ListBullet"/>
        <w:rPr>
          <w:rFonts w:hint="eastAsia"/>
        </w:rPr>
      </w:pPr>
      <w:r>
        <w:t>Artefact A-09 is fully shown in 03-Procedures/A-09-HR-Security-and-JML-Procedure.docx.</w:t>
      </w:r>
    </w:p>
    <w:p w14:paraId="5FA4C365" w14:textId="77777777" w:rsidR="007B4E41" w:rsidRDefault="00000000">
      <w:pPr>
        <w:pStyle w:val="ListBullet"/>
        <w:rPr>
          <w:rFonts w:hint="eastAsia"/>
        </w:rPr>
      </w:pPr>
      <w:r>
        <w:t>All other artefacts are included in folders 01-Governance to 06-Evidence with content redacted beyond Purpose and scope.</w:t>
      </w:r>
    </w:p>
    <w:sectPr w:rsidR="007B4E41" w:rsidSect="00F171A1">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DB498" w14:textId="77777777" w:rsidR="00D24EEC" w:rsidRDefault="00D24EEC">
      <w:pPr>
        <w:spacing w:after="0" w:line="240" w:lineRule="auto"/>
        <w:rPr>
          <w:rFonts w:hint="eastAsia"/>
        </w:rPr>
      </w:pPr>
      <w:r>
        <w:separator/>
      </w:r>
    </w:p>
  </w:endnote>
  <w:endnote w:type="continuationSeparator" w:id="0">
    <w:p w14:paraId="6E66D7A9" w14:textId="77777777" w:rsidR="00D24EEC" w:rsidRDefault="00D24EEC">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ter">
    <w:altName w:val="Cambria"/>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132E" w14:textId="77777777" w:rsidR="00B55A86" w:rsidRDefault="00B55A86">
    <w:pPr>
      <w:pStyle w:val="Footer"/>
      <w:rPr>
        <w:rFonts w:hint="eastAsia"/>
      </w:rPr>
    </w:pPr>
  </w:p>
  <w:tbl>
    <w:tblPr>
      <w:tblW w:w="0" w:type="auto"/>
      <w:tblLook w:val="04A0" w:firstRow="1" w:lastRow="0" w:firstColumn="1" w:lastColumn="0" w:noHBand="0" w:noVBand="1"/>
    </w:tblPr>
    <w:tblGrid>
      <w:gridCol w:w="3028"/>
      <w:gridCol w:w="2989"/>
      <w:gridCol w:w="3009"/>
    </w:tblGrid>
    <w:tr w:rsidR="00B55A86" w14:paraId="4E07E41F" w14:textId="77777777">
      <w:tc>
        <w:tcPr>
          <w:tcW w:w="3120" w:type="dxa"/>
        </w:tcPr>
        <w:p w14:paraId="6546D2F4" w14:textId="77777777" w:rsidR="00B55A86" w:rsidRDefault="00000000">
          <w:pPr>
            <w:rPr>
              <w:rFonts w:hint="eastAsia"/>
            </w:rPr>
          </w:pPr>
          <w:r>
            <w:t>© 2025 Accel Comply. All rights reserved.</w:t>
          </w:r>
        </w:p>
      </w:tc>
      <w:tc>
        <w:tcPr>
          <w:tcW w:w="3120" w:type="dxa"/>
        </w:tcPr>
        <w:p w14:paraId="6917D599" w14:textId="77777777" w:rsidR="00B55A86" w:rsidRDefault="00B55A86">
          <w:pPr>
            <w:rPr>
              <w:rFonts w:hint="eastAsia"/>
            </w:rPr>
          </w:pPr>
        </w:p>
      </w:tc>
      <w:tc>
        <w:tcPr>
          <w:tcW w:w="3120" w:type="dxa"/>
        </w:tcPr>
        <w:p w14:paraId="526A2B31" w14:textId="77777777" w:rsidR="00B55A86" w:rsidRDefault="00000000">
          <w:pPr>
            <w:jc w:val="right"/>
            <w:rPr>
              <w:rFonts w:hint="eastAsia"/>
            </w:rPr>
          </w:pPr>
          <w:r>
            <w:t xml:space="preserve">Page </w:t>
          </w:r>
          <w:r>
            <w:fldChar w:fldCharType="begin"/>
          </w:r>
          <w:r>
            <w:instrText>PAGE</w:instrText>
          </w:r>
          <w:r>
            <w:fldChar w:fldCharType="separate"/>
          </w:r>
          <w:r>
            <w:t>1</w:t>
          </w:r>
          <w:r>
            <w:fldChar w:fldCharType="end"/>
          </w:r>
          <w:r>
            <w:t xml:space="preserve"> of </w:t>
          </w:r>
          <w:r>
            <w:fldChar w:fldCharType="begin"/>
          </w:r>
          <w:r>
            <w:instrText>NUMPAGES</w:instrText>
          </w:r>
          <w:r>
            <w:fldChar w:fldCharType="separate"/>
          </w:r>
          <w:r>
            <w:t>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4785B" w14:textId="77777777" w:rsidR="00D24EEC" w:rsidRDefault="00D24EEC">
      <w:pPr>
        <w:spacing w:after="0" w:line="240" w:lineRule="auto"/>
        <w:rPr>
          <w:rFonts w:hint="eastAsia"/>
        </w:rPr>
      </w:pPr>
      <w:r>
        <w:separator/>
      </w:r>
    </w:p>
  </w:footnote>
  <w:footnote w:type="continuationSeparator" w:id="0">
    <w:p w14:paraId="36B5B9E3" w14:textId="77777777" w:rsidR="00D24EEC" w:rsidRDefault="00D24EEC">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EFF26" w14:textId="77777777" w:rsidR="00B55A86" w:rsidRDefault="00B55A86">
    <w:pPr>
      <w:pStyle w:val="Header"/>
      <w:rPr>
        <w:rFonts w:hint="eastAsia"/>
      </w:rPr>
    </w:pPr>
  </w:p>
  <w:tbl>
    <w:tblPr>
      <w:tblW w:w="0" w:type="auto"/>
      <w:tblLook w:val="04A0" w:firstRow="1" w:lastRow="0" w:firstColumn="1" w:lastColumn="0" w:noHBand="0" w:noVBand="1"/>
    </w:tblPr>
    <w:tblGrid>
      <w:gridCol w:w="4545"/>
      <w:gridCol w:w="4481"/>
    </w:tblGrid>
    <w:tr w:rsidR="00B55A86" w14:paraId="5F4FE757" w14:textId="77777777">
      <w:tc>
        <w:tcPr>
          <w:tcW w:w="4680" w:type="dxa"/>
        </w:tcPr>
        <w:p w14:paraId="060F267B" w14:textId="77777777" w:rsidR="00B55A86" w:rsidRDefault="00000000">
          <w:pPr>
            <w:rPr>
              <w:rFonts w:hint="eastAsia"/>
            </w:rPr>
          </w:pPr>
          <w:r>
            <w:rPr>
              <w:noProof/>
            </w:rPr>
            <w:drawing>
              <wp:inline distT="0" distB="0" distL="0" distR="0" wp14:anchorId="2DA3317A" wp14:editId="68ADD010">
                <wp:extent cx="916305" cy="457200"/>
                <wp:effectExtent l="0" t="0" r="0" b="0"/>
                <wp:docPr id="1296767669" name="Picture 1296767669" descr="Accel Compl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el_comply_no_text.png"/>
                        <pic:cNvPicPr/>
                      </pic:nvPicPr>
                      <pic:blipFill>
                        <a:blip r:embed="rId1"/>
                        <a:stretch>
                          <a:fillRect/>
                        </a:stretch>
                      </pic:blipFill>
                      <pic:spPr>
                        <a:xfrm>
                          <a:off x="0" y="0"/>
                          <a:ext cx="916305" cy="457200"/>
                        </a:xfrm>
                        <a:prstGeom prst="rect">
                          <a:avLst/>
                        </a:prstGeom>
                      </pic:spPr>
                    </pic:pic>
                  </a:graphicData>
                </a:graphic>
              </wp:inline>
            </w:drawing>
          </w:r>
        </w:p>
      </w:tc>
      <w:tc>
        <w:tcPr>
          <w:tcW w:w="4680" w:type="dxa"/>
        </w:tcPr>
        <w:p w14:paraId="0E43EFB7" w14:textId="77777777" w:rsidR="00B55A86" w:rsidRDefault="00000000">
          <w:pPr>
            <w:jc w:val="right"/>
            <w:rPr>
              <w:rFonts w:hint="eastAsia"/>
            </w:rPr>
          </w:pPr>
          <w:r>
            <w:fldChar w:fldCharType="begin"/>
          </w:r>
          <w:r>
            <w:instrText>DOCPROPERTY  Title \* MERGEFORMAT</w:instrText>
          </w:r>
          <w:r>
            <w:fldChar w:fldCharType="end"/>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3A5E2C"/>
    <w:multiLevelType w:val="multilevel"/>
    <w:tmpl w:val="FBEC2506"/>
    <w:lvl w:ilvl="0">
      <w:start w:val="1"/>
      <w:numFmt w:val="decimal"/>
      <w:pStyle w:val="Heading1"/>
      <w:lvlText w:val="%1."/>
      <w:lvlJc w:val="left"/>
      <w:pPr>
        <w:ind w:left="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360"/>
      </w:pPr>
      <w:rPr>
        <w:b/>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27531918">
    <w:abstractNumId w:val="9"/>
  </w:num>
  <w:num w:numId="2" w16cid:durableId="123889657">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1A1"/>
    <w:rsid w:val="00034616"/>
    <w:rsid w:val="0006063C"/>
    <w:rsid w:val="001403B9"/>
    <w:rsid w:val="0015074B"/>
    <w:rsid w:val="0029639D"/>
    <w:rsid w:val="00326F90"/>
    <w:rsid w:val="0061284C"/>
    <w:rsid w:val="00642768"/>
    <w:rsid w:val="007019D6"/>
    <w:rsid w:val="007B4E41"/>
    <w:rsid w:val="008B3342"/>
    <w:rsid w:val="00910B9F"/>
    <w:rsid w:val="00A56F18"/>
    <w:rsid w:val="00AA1D8D"/>
    <w:rsid w:val="00B47730"/>
    <w:rsid w:val="00B55A86"/>
    <w:rsid w:val="00B60E26"/>
    <w:rsid w:val="00C74E43"/>
    <w:rsid w:val="00CB0664"/>
    <w:rsid w:val="00CD248D"/>
    <w:rsid w:val="00D24EEC"/>
    <w:rsid w:val="00ED3631"/>
    <w:rsid w:val="00EE73BB"/>
    <w:rsid w:val="00F171A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825C86"/>
  <w14:defaultImageDpi w14:val="300"/>
  <w15:docId w15:val="{8D0ED73C-65D6-5D43-8254-563DC0059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Inter" w:hAnsi="Inter"/>
      <w:color w:val="152B44"/>
      <w:lang w:val="en-GB"/>
    </w:rPr>
  </w:style>
  <w:style w:type="paragraph" w:styleId="Heading1">
    <w:name w:val="heading 1"/>
    <w:basedOn w:val="Normal"/>
    <w:next w:val="Normal"/>
    <w:link w:val="Heading1Char"/>
    <w:uiPriority w:val="9"/>
    <w:qFormat/>
    <w:rsid w:val="00FC693F"/>
    <w:pPr>
      <w:keepNext/>
      <w:keepLines/>
      <w:pageBreakBefore/>
      <w:numPr>
        <w:numId w:val="1"/>
      </w:numPr>
      <w:spacing w:before="480" w:after="24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FC693F"/>
    <w:pPr>
      <w:keepNext/>
      <w:keepLines/>
      <w:numPr>
        <w:ilvl w:val="1"/>
        <w:numId w:val="1"/>
      </w:numPr>
      <w:spacing w:before="360" w:after="120"/>
      <w:outlineLvl w:val="1"/>
    </w:pPr>
    <w:rPr>
      <w:rFonts w:asciiTheme="majorHAnsi" w:eastAsiaTheme="majorEastAsia" w:hAnsiTheme="majorHAnsi" w:cstheme="majorBidi"/>
      <w:b/>
      <w:bCs/>
      <w:sz w:val="28"/>
      <w:szCs w:val="26"/>
    </w:rPr>
  </w:style>
  <w:style w:type="paragraph" w:styleId="Heading3">
    <w:name w:val="heading 3"/>
    <w:basedOn w:val="Normal"/>
    <w:next w:val="Normal"/>
    <w:link w:val="Heading3Char"/>
    <w:uiPriority w:val="9"/>
    <w:unhideWhenUsed/>
    <w:qFormat/>
    <w:rsid w:val="00FC693F"/>
    <w:pPr>
      <w:keepNext/>
      <w:keepLines/>
      <w:numPr>
        <w:ilvl w:val="2"/>
        <w:numId w:val="1"/>
      </w:numPr>
      <w:spacing w:before="240" w:after="80"/>
      <w:outlineLvl w:val="2"/>
    </w:pPr>
    <w:rPr>
      <w:rFonts w:asciiTheme="majorHAnsi" w:eastAsiaTheme="majorEastAsia" w:hAnsiTheme="majorHAnsi" w:cstheme="majorBidi"/>
      <w:b/>
      <w:bCs/>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ind w:hanging="360"/>
      <w:contextualSpacing/>
    </w:pPr>
  </w:style>
  <w:style w:type="paragraph" w:styleId="ListBullet2">
    <w:name w:val="List Bullet 2"/>
    <w:basedOn w:val="Normal"/>
    <w:uiPriority w:val="99"/>
    <w:unhideWhenUsed/>
    <w:rsid w:val="00326F90"/>
    <w:pPr>
      <w:tabs>
        <w:tab w:val="num" w:pos="360"/>
      </w:tabs>
      <w:contextualSpacing/>
    </w:pPr>
  </w:style>
  <w:style w:type="paragraph" w:styleId="ListBullet3">
    <w:name w:val="List Bullet 3"/>
    <w:basedOn w:val="Normal"/>
    <w:uiPriority w:val="99"/>
    <w:unhideWhenUsed/>
    <w:rsid w:val="00326F90"/>
    <w:pPr>
      <w:tabs>
        <w:tab w:val="num" w:pos="360"/>
      </w:tabs>
      <w:contextualSpacing/>
    </w:pPr>
  </w:style>
  <w:style w:type="paragraph" w:styleId="ListNumber">
    <w:name w:val="List Number"/>
    <w:basedOn w:val="Normal"/>
    <w:uiPriority w:val="99"/>
    <w:unhideWhenUsed/>
    <w:rsid w:val="00326F90"/>
    <w:pPr>
      <w:tabs>
        <w:tab w:val="num" w:pos="360"/>
      </w:tabs>
      <w:contextualSpacing/>
    </w:pPr>
  </w:style>
  <w:style w:type="paragraph" w:styleId="ListNumber2">
    <w:name w:val="List Number 2"/>
    <w:basedOn w:val="Normal"/>
    <w:uiPriority w:val="99"/>
    <w:unhideWhenUsed/>
    <w:rsid w:val="0029639D"/>
    <w:pPr>
      <w:tabs>
        <w:tab w:val="num" w:pos="360"/>
      </w:tabs>
      <w:contextualSpacing/>
    </w:pPr>
  </w:style>
  <w:style w:type="paragraph" w:styleId="ListNumber3">
    <w:name w:val="List Number 3"/>
    <w:basedOn w:val="Normal"/>
    <w:uiPriority w:val="99"/>
    <w:unhideWhenUsed/>
    <w:rsid w:val="0029639D"/>
    <w:pPr>
      <w:tabs>
        <w:tab w:val="num" w:pos="360"/>
      </w:tabs>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spacing w:before="120" w:after="120"/>
      <w:ind w:left="720"/>
    </w:pPr>
    <w:rPr>
      <w:i/>
      <w:iCs/>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Cs/>
      <w:i/>
      <w:sz w:val="20"/>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unhideWhenUsed/>
    <w:rsid w:val="00A56F18"/>
    <w:pPr>
      <w:spacing w:before="120" w:after="0"/>
    </w:pPr>
    <w:rPr>
      <w:rFonts w:asciiTheme="minorHAnsi" w:hAnsiTheme="minorHAnsi"/>
      <w:b/>
      <w:bCs/>
      <w:i/>
      <w:iCs/>
      <w:sz w:val="24"/>
      <w:szCs w:val="24"/>
    </w:rPr>
  </w:style>
  <w:style w:type="paragraph" w:styleId="TOC2">
    <w:name w:val="toc 2"/>
    <w:basedOn w:val="Normal"/>
    <w:next w:val="Normal"/>
    <w:autoRedefine/>
    <w:uiPriority w:val="39"/>
    <w:unhideWhenUsed/>
    <w:rsid w:val="00A56F18"/>
    <w:pPr>
      <w:spacing w:before="120" w:after="0"/>
      <w:ind w:left="220"/>
    </w:pPr>
    <w:rPr>
      <w:rFonts w:asciiTheme="minorHAnsi" w:hAnsiTheme="minorHAnsi"/>
      <w:b/>
      <w:bCs/>
    </w:rPr>
  </w:style>
  <w:style w:type="character" w:styleId="Hyperlink">
    <w:name w:val="Hyperlink"/>
    <w:basedOn w:val="DefaultParagraphFont"/>
    <w:uiPriority w:val="99"/>
    <w:unhideWhenUsed/>
    <w:rsid w:val="00A56F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529</Words>
  <Characters>3243</Characters>
  <Application>Microsoft Office Word</Application>
  <DocSecurity>0</DocSecurity>
  <Lines>463</Lines>
  <Paragraphs>471</Paragraphs>
  <ScaleCrop>false</ScaleCrop>
  <HeadingPairs>
    <vt:vector size="2" baseType="variant">
      <vt:variant>
        <vt:lpstr>Title</vt:lpstr>
      </vt:variant>
      <vt:variant>
        <vt:i4>1</vt:i4>
      </vt:variant>
    </vt:vector>
  </HeadingPairs>
  <TitlesOfParts>
    <vt:vector size="1" baseType="lpstr">
      <vt:lpstr/>
    </vt:vector>
  </TitlesOfParts>
  <Manager/>
  <Company>Accel Comply</Company>
  <LinksUpToDate>false</LinksUpToDate>
  <CharactersWithSpaces>3301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Behzad Motagh | Accel Comply</dc:creator>
  <cp:keywords/>
  <dc:description/>
  <cp:lastModifiedBy>Behzad Motaghi | Accel Comply</cp:lastModifiedBy>
  <cp:revision>2</cp:revision>
  <dcterms:created xsi:type="dcterms:W3CDTF">2026-01-23T11:59:00Z</dcterms:created>
  <dcterms:modified xsi:type="dcterms:W3CDTF">2026-02-04T21:07:00Z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 (United Kingdom)</vt:lpwstr>
  </property>
</Properties>
</file>