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8BD27" w14:textId="77777777" w:rsidR="00844A08" w:rsidRDefault="00000000">
      <w:pPr>
        <w:pStyle w:val="Title"/>
      </w:pPr>
      <w:r>
        <w:t>README.txt</w:t>
      </w:r>
    </w:p>
    <w:p w14:paraId="11FD7875" w14:textId="77777777" w:rsidR="00844A08" w:rsidRDefault="00000000">
      <w:pPr>
        <w:pStyle w:val="Subtitle"/>
      </w:pPr>
      <w:r>
        <w:t>Converted from 06-Evidence/E-011/README.txt</w:t>
      </w:r>
    </w:p>
    <w:p w14:paraId="4402DA93" w14:textId="46E769AB" w:rsidR="00844A08" w:rsidRDefault="00000000">
      <w:pPr>
        <w:pStyle w:val="Heading1"/>
      </w:pPr>
      <w:r>
        <w:lastRenderedPageBreak/>
        <w:t>Purpose and scope</w:t>
      </w:r>
    </w:p>
    <w:p w14:paraId="3C880A7A" w14:textId="77777777" w:rsidR="00844A08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4A06B253" w14:textId="77777777" w:rsidR="00844A08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7DF40958" w14:textId="69689013" w:rsidR="00844A08" w:rsidRDefault="00000000">
      <w:pPr>
        <w:pStyle w:val="Heading1"/>
      </w:pPr>
      <w:r>
        <w:lastRenderedPageBreak/>
        <w:t>Content</w:t>
      </w:r>
    </w:p>
    <w:p w14:paraId="16176417" w14:textId="77777777" w:rsidR="00844A08" w:rsidRDefault="00000000">
      <w:pPr>
        <w:pStyle w:val="NoSpacing"/>
      </w:pPr>
      <w:r>
        <w:t>Evidence folder: E-011</w:t>
      </w:r>
    </w:p>
    <w:p w14:paraId="1A678838" w14:textId="77777777" w:rsidR="00844A08" w:rsidRDefault="00000000">
      <w:pPr>
        <w:pStyle w:val="NoSpacing"/>
      </w:pPr>
      <w:r>
        <w:t>File naming: E-011-&lt;ShortName&gt;-YYYYMMDD</w:t>
      </w:r>
    </w:p>
    <w:p w14:paraId="10E19939" w14:textId="77777777" w:rsidR="00844A08" w:rsidRDefault="00844A08">
      <w:pPr>
        <w:pStyle w:val="NoSpacing"/>
      </w:pPr>
    </w:p>
    <w:p w14:paraId="39BFE11F" w14:textId="77777777" w:rsidR="00844A08" w:rsidRDefault="00000000">
      <w:pPr>
        <w:pStyle w:val="NoSpacing"/>
      </w:pPr>
      <w:r>
        <w:t>Include at minimum:</w:t>
      </w:r>
    </w:p>
    <w:p w14:paraId="112C2BB2" w14:textId="77777777" w:rsidR="00844A08" w:rsidRDefault="00000000">
      <w:pPr>
        <w:pStyle w:val="NoSpacing"/>
      </w:pPr>
      <w:r>
        <w:t>- What this evidence demonstrates (control/claim reference if known)</w:t>
      </w:r>
    </w:p>
    <w:p w14:paraId="6694FF70" w14:textId="77777777" w:rsidR="00844A08" w:rsidRDefault="00000000">
      <w:pPr>
        <w:pStyle w:val="NoSpacing"/>
      </w:pPr>
      <w:r>
        <w:t>- Period covered</w:t>
      </w:r>
    </w:p>
    <w:p w14:paraId="7D18593B" w14:textId="77777777" w:rsidR="00844A08" w:rsidRDefault="00000000">
      <w:pPr>
        <w:pStyle w:val="NoSpacing"/>
      </w:pPr>
      <w:r>
        <w:t>- Source system and navigation/reproduction steps</w:t>
      </w:r>
    </w:p>
    <w:p w14:paraId="2A241BB4" w14:textId="77777777" w:rsidR="00844A08" w:rsidRDefault="00000000">
      <w:pPr>
        <w:pStyle w:val="NoSpacing"/>
      </w:pPr>
      <w:r>
        <w:t>- Owner role and timestamp of capture</w:t>
      </w:r>
    </w:p>
    <w:p w14:paraId="46479830" w14:textId="77777777" w:rsidR="00844A08" w:rsidRDefault="00000000">
      <w:pPr>
        <w:pStyle w:val="NoSpacing"/>
      </w:pPr>
      <w:r>
        <w:t>- Redaction notes (if personal data or secrets were removed)</w:t>
      </w:r>
    </w:p>
    <w:p w14:paraId="43A6546F" w14:textId="77777777" w:rsidR="00844A08" w:rsidRDefault="00844A08">
      <w:pPr>
        <w:pStyle w:val="NoSpacing"/>
      </w:pPr>
    </w:p>
    <w:p w14:paraId="5F020ED9" w14:textId="77777777" w:rsidR="00844A08" w:rsidRDefault="00000000">
      <w:pPr>
        <w:pStyle w:val="NoSpacing"/>
      </w:pPr>
      <w:r>
        <w:t>TODO-ORG-FACT: Evidence retention period and retention schedule reference</w:t>
      </w:r>
    </w:p>
    <w:sectPr w:rsidR="00844A08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6AC49" w14:textId="77777777" w:rsidR="009923BE" w:rsidRDefault="009923B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CB88FC3" w14:textId="77777777" w:rsidR="009923BE" w:rsidRDefault="009923B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586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E6C7773" w14:textId="77777777">
      <w:tc>
        <w:tcPr>
          <w:tcW w:w="3120" w:type="dxa"/>
        </w:tcPr>
        <w:p w14:paraId="200F9DC4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2242CD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0D8F645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B1B2" w14:textId="77777777" w:rsidR="009923BE" w:rsidRDefault="009923B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370121F" w14:textId="77777777" w:rsidR="009923BE" w:rsidRDefault="009923B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0C44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6BC8F9E" w14:textId="77777777">
      <w:tc>
        <w:tcPr>
          <w:tcW w:w="4680" w:type="dxa"/>
        </w:tcPr>
        <w:p w14:paraId="4BFC5F4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BDFE0B7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67E5C"/>
    <w:rsid w:val="0029639D"/>
    <w:rsid w:val="00326F90"/>
    <w:rsid w:val="0061284C"/>
    <w:rsid w:val="00642768"/>
    <w:rsid w:val="007019D6"/>
    <w:rsid w:val="00844A08"/>
    <w:rsid w:val="00910B9F"/>
    <w:rsid w:val="009923BE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13698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