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51B22" w14:textId="77777777" w:rsidR="0050607E" w:rsidRDefault="00000000">
      <w:pPr>
        <w:pStyle w:val="Title"/>
      </w:pPr>
      <w:r>
        <w:t>README.txt</w:t>
      </w:r>
    </w:p>
    <w:p w14:paraId="184ECA42" w14:textId="77777777" w:rsidR="0050607E" w:rsidRDefault="00000000">
      <w:pPr>
        <w:pStyle w:val="Subtitle"/>
      </w:pPr>
      <w:r>
        <w:t>Converted from 06-Evidence/E-005/README.txt</w:t>
      </w:r>
    </w:p>
    <w:p w14:paraId="21B216D4" w14:textId="5262AE72" w:rsidR="0050607E" w:rsidRDefault="00000000">
      <w:pPr>
        <w:pStyle w:val="Heading1"/>
      </w:pPr>
      <w:r>
        <w:lastRenderedPageBreak/>
        <w:t>Purpose and scope</w:t>
      </w:r>
    </w:p>
    <w:p w14:paraId="4822761E" w14:textId="77777777" w:rsidR="0050607E" w:rsidRDefault="00000000">
      <w:pPr>
        <w:rPr>
          <w:rFonts w:hint="eastAsia"/>
        </w:rPr>
      </w:pPr>
      <w:r>
        <w:t>This file describes how to store and name evidence artefacts for the referenced evidence ID. It acts as the folder README for evidence capture and review.</w:t>
      </w:r>
    </w:p>
    <w:p w14:paraId="6D1A3217" w14:textId="77777777" w:rsidR="0050607E" w:rsidRDefault="00000000">
      <w:pPr>
        <w:rPr>
          <w:rFonts w:hint="eastAsia"/>
        </w:rPr>
      </w:pPr>
      <w:r>
        <w:t>This sample keeps the template text intact, but does not include any organisation-specific facts unless explicitly marked.</w:t>
      </w:r>
    </w:p>
    <w:p w14:paraId="21008A5A" w14:textId="382664B4" w:rsidR="0050607E" w:rsidRDefault="00000000">
      <w:pPr>
        <w:pStyle w:val="Heading1"/>
      </w:pPr>
      <w:r>
        <w:lastRenderedPageBreak/>
        <w:t>Content</w:t>
      </w:r>
    </w:p>
    <w:p w14:paraId="2CC86B0C" w14:textId="77777777" w:rsidR="0050607E" w:rsidRDefault="00000000">
      <w:pPr>
        <w:pStyle w:val="NoSpacing"/>
      </w:pPr>
      <w:r>
        <w:t>Evidence folder: E-005</w:t>
      </w:r>
    </w:p>
    <w:p w14:paraId="1FBF88B9" w14:textId="77777777" w:rsidR="0050607E" w:rsidRDefault="00000000">
      <w:pPr>
        <w:pStyle w:val="NoSpacing"/>
      </w:pPr>
      <w:r>
        <w:t>File naming: E-005-&lt;ShortName&gt;-YYYYMMDD</w:t>
      </w:r>
    </w:p>
    <w:p w14:paraId="11ECE120" w14:textId="77777777" w:rsidR="0050607E" w:rsidRDefault="0050607E">
      <w:pPr>
        <w:pStyle w:val="NoSpacing"/>
      </w:pPr>
    </w:p>
    <w:p w14:paraId="478539C7" w14:textId="77777777" w:rsidR="0050607E" w:rsidRDefault="00000000">
      <w:pPr>
        <w:pStyle w:val="NoSpacing"/>
      </w:pPr>
      <w:r>
        <w:t>Include at minimum:</w:t>
      </w:r>
    </w:p>
    <w:p w14:paraId="5D066720" w14:textId="77777777" w:rsidR="0050607E" w:rsidRDefault="00000000">
      <w:pPr>
        <w:pStyle w:val="NoSpacing"/>
      </w:pPr>
      <w:r>
        <w:t>- What this evidence demonstrates (control/claim reference if known)</w:t>
      </w:r>
    </w:p>
    <w:p w14:paraId="59AF1CAD" w14:textId="77777777" w:rsidR="0050607E" w:rsidRDefault="00000000">
      <w:pPr>
        <w:pStyle w:val="NoSpacing"/>
      </w:pPr>
      <w:r>
        <w:t>- Period covered</w:t>
      </w:r>
    </w:p>
    <w:p w14:paraId="2DEC01D3" w14:textId="77777777" w:rsidR="0050607E" w:rsidRDefault="00000000">
      <w:pPr>
        <w:pStyle w:val="NoSpacing"/>
      </w:pPr>
      <w:r>
        <w:t>- Source system and navigation/reproduction steps</w:t>
      </w:r>
    </w:p>
    <w:p w14:paraId="520EC17C" w14:textId="77777777" w:rsidR="0050607E" w:rsidRDefault="00000000">
      <w:pPr>
        <w:pStyle w:val="NoSpacing"/>
      </w:pPr>
      <w:r>
        <w:t>- Owner role and timestamp of capture</w:t>
      </w:r>
    </w:p>
    <w:p w14:paraId="1B2196FA" w14:textId="77777777" w:rsidR="0050607E" w:rsidRDefault="00000000">
      <w:pPr>
        <w:pStyle w:val="NoSpacing"/>
      </w:pPr>
      <w:r>
        <w:t>- Redaction notes (if personal data or secrets were removed)</w:t>
      </w:r>
    </w:p>
    <w:p w14:paraId="72A9C1FE" w14:textId="77777777" w:rsidR="0050607E" w:rsidRDefault="0050607E">
      <w:pPr>
        <w:pStyle w:val="NoSpacing"/>
      </w:pPr>
    </w:p>
    <w:p w14:paraId="758430EB" w14:textId="77777777" w:rsidR="0050607E" w:rsidRDefault="00000000">
      <w:pPr>
        <w:pStyle w:val="NoSpacing"/>
      </w:pPr>
      <w:r>
        <w:t>TODO-ORG-FACT: Evidence retention period and retention schedule reference</w:t>
      </w:r>
    </w:p>
    <w:sectPr w:rsidR="0050607E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CB26E" w14:textId="77777777" w:rsidR="00CB7240" w:rsidRDefault="00CB724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410AA72" w14:textId="77777777" w:rsidR="00CB7240" w:rsidRDefault="00CB724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5EE07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1C4F2109" w14:textId="77777777">
      <w:tc>
        <w:tcPr>
          <w:tcW w:w="3120" w:type="dxa"/>
        </w:tcPr>
        <w:p w14:paraId="75194D78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66BDE702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1E541FA8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7E276" w14:textId="77777777" w:rsidR="00CB7240" w:rsidRDefault="00CB7240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31761C9" w14:textId="77777777" w:rsidR="00CB7240" w:rsidRDefault="00CB724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71D5B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26108F1D" w14:textId="77777777">
      <w:tc>
        <w:tcPr>
          <w:tcW w:w="4680" w:type="dxa"/>
        </w:tcPr>
        <w:p w14:paraId="562DFBDB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3D23EB8F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05BEC"/>
    <w:rsid w:val="00034616"/>
    <w:rsid w:val="0006063C"/>
    <w:rsid w:val="001403B9"/>
    <w:rsid w:val="0015074B"/>
    <w:rsid w:val="0029639D"/>
    <w:rsid w:val="00326F90"/>
    <w:rsid w:val="0050607E"/>
    <w:rsid w:val="0061284C"/>
    <w:rsid w:val="00642768"/>
    <w:rsid w:val="007019D6"/>
    <w:rsid w:val="00910B9F"/>
    <w:rsid w:val="00A56F18"/>
    <w:rsid w:val="00AA1D8D"/>
    <w:rsid w:val="00B47730"/>
    <w:rsid w:val="00B55A86"/>
    <w:rsid w:val="00B60E26"/>
    <w:rsid w:val="00C74E43"/>
    <w:rsid w:val="00CB0664"/>
    <w:rsid w:val="00CB7240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ABDD6A8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</Words>
  <Characters>649</Characters>
  <Application>Microsoft Office Word</Application>
  <DocSecurity>0</DocSecurity>
  <Lines>19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736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