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00148" w14:textId="77777777" w:rsidR="00D60419" w:rsidRDefault="00000000">
      <w:pPr>
        <w:pStyle w:val="Title"/>
      </w:pPr>
      <w:r>
        <w:t>A-11-Contact-Tree-Template.csv</w:t>
      </w:r>
    </w:p>
    <w:p w14:paraId="075DD5FD" w14:textId="77777777" w:rsidR="00D60419" w:rsidRDefault="00000000">
      <w:pPr>
        <w:pStyle w:val="Subtitle"/>
      </w:pPr>
      <w:r>
        <w:t>Converted from 05-Templates/A-11-Contact-Tree-Template.csv</w:t>
      </w:r>
    </w:p>
    <w:p w14:paraId="35E7128B" w14:textId="58E65F46" w:rsidR="00D60419" w:rsidRDefault="00000000">
      <w:pPr>
        <w:pStyle w:val="Heading1"/>
      </w:pPr>
      <w:r>
        <w:lastRenderedPageBreak/>
        <w:t>Purpose and scope</w:t>
      </w:r>
    </w:p>
    <w:p w14:paraId="7CBF2AD8" w14:textId="77777777" w:rsidR="00D60419" w:rsidRDefault="00000000">
      <w:pPr>
        <w:rPr>
          <w:rFonts w:hint="eastAsia"/>
        </w:rPr>
      </w:pPr>
      <w:r>
        <w:t>This register is part of the Tailored Core delivery pack.</w:t>
      </w:r>
    </w:p>
    <w:p w14:paraId="4CDBA431" w14:textId="77777777" w:rsidR="00D60419" w:rsidRDefault="00000000">
      <w:pPr>
        <w:rPr>
          <w:rFonts w:hint="eastAsia"/>
        </w:rPr>
      </w:pPr>
      <w:r>
        <w:t>In this sample, register contents are mostly redacted; structure is retained.</w:t>
      </w:r>
    </w:p>
    <w:p w14:paraId="2136D215" w14:textId="6D4923DC" w:rsidR="00D60419" w:rsidRDefault="00000000">
      <w:pPr>
        <w:pStyle w:val="Heading1"/>
      </w:pPr>
      <w:r>
        <w:lastRenderedPageBreak/>
        <w:t>Register (sample)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7"/>
        <w:gridCol w:w="616"/>
        <w:gridCol w:w="1511"/>
        <w:gridCol w:w="1715"/>
        <w:gridCol w:w="1459"/>
        <w:gridCol w:w="2246"/>
        <w:gridCol w:w="732"/>
      </w:tblGrid>
      <w:tr w:rsidR="00D60419" w14:paraId="1B4FDE04" w14:textId="77777777">
        <w:tc>
          <w:tcPr>
            <w:tcW w:w="1289" w:type="dxa"/>
          </w:tcPr>
          <w:p w14:paraId="4F2620C8" w14:textId="77777777" w:rsidR="00D60419" w:rsidRDefault="00000000">
            <w:pPr>
              <w:rPr>
                <w:rFonts w:hint="eastAsia"/>
              </w:rPr>
            </w:pPr>
            <w:r>
              <w:t>Name</w:t>
            </w:r>
          </w:p>
        </w:tc>
        <w:tc>
          <w:tcPr>
            <w:tcW w:w="1289" w:type="dxa"/>
          </w:tcPr>
          <w:p w14:paraId="04C4787E" w14:textId="77777777" w:rsidR="00D60419" w:rsidRDefault="00000000">
            <w:pPr>
              <w:rPr>
                <w:rFonts w:hint="eastAsia"/>
              </w:rPr>
            </w:pPr>
            <w:r>
              <w:t>Role</w:t>
            </w:r>
          </w:p>
        </w:tc>
        <w:tc>
          <w:tcPr>
            <w:tcW w:w="1289" w:type="dxa"/>
          </w:tcPr>
          <w:p w14:paraId="004F3977" w14:textId="77777777" w:rsidR="00D60419" w:rsidRDefault="00000000">
            <w:pPr>
              <w:rPr>
                <w:rFonts w:hint="eastAsia"/>
              </w:rPr>
            </w:pPr>
            <w:r>
              <w:t>PrimaryPhone</w:t>
            </w:r>
          </w:p>
        </w:tc>
        <w:tc>
          <w:tcPr>
            <w:tcW w:w="1289" w:type="dxa"/>
          </w:tcPr>
          <w:p w14:paraId="7A5C4CD7" w14:textId="77777777" w:rsidR="00D60419" w:rsidRDefault="00000000">
            <w:pPr>
              <w:rPr>
                <w:rFonts w:hint="eastAsia"/>
              </w:rPr>
            </w:pPr>
            <w:r>
              <w:t>SecondaryPhone</w:t>
            </w:r>
          </w:p>
        </w:tc>
        <w:tc>
          <w:tcPr>
            <w:tcW w:w="1289" w:type="dxa"/>
          </w:tcPr>
          <w:p w14:paraId="41FCC04E" w14:textId="77777777" w:rsidR="00D60419" w:rsidRDefault="00000000">
            <w:pPr>
              <w:rPr>
                <w:rFonts w:hint="eastAsia"/>
              </w:rPr>
            </w:pPr>
            <w:r>
              <w:t>PrimaryEmail</w:t>
            </w:r>
          </w:p>
        </w:tc>
        <w:tc>
          <w:tcPr>
            <w:tcW w:w="1289" w:type="dxa"/>
          </w:tcPr>
          <w:p w14:paraId="186A3D4A" w14:textId="77777777" w:rsidR="00D60419" w:rsidRDefault="00000000">
            <w:pPr>
              <w:rPr>
                <w:rFonts w:hint="eastAsia"/>
              </w:rPr>
            </w:pPr>
            <w:r>
              <w:t>BackupContactMethod</w:t>
            </w:r>
          </w:p>
        </w:tc>
        <w:tc>
          <w:tcPr>
            <w:tcW w:w="1289" w:type="dxa"/>
          </w:tcPr>
          <w:p w14:paraId="3EBE0844" w14:textId="77777777" w:rsidR="00D60419" w:rsidRDefault="00000000">
            <w:pPr>
              <w:rPr>
                <w:rFonts w:hint="eastAsia"/>
              </w:rPr>
            </w:pPr>
            <w:r>
              <w:t>Notes</w:t>
            </w:r>
          </w:p>
        </w:tc>
      </w:tr>
      <w:tr w:rsidR="00D60419" w14:paraId="23DCA13D" w14:textId="77777777">
        <w:tc>
          <w:tcPr>
            <w:tcW w:w="1289" w:type="dxa"/>
          </w:tcPr>
          <w:p w14:paraId="6204F39A" w14:textId="77777777" w:rsidR="00D60419" w:rsidRDefault="00D60419">
            <w:pPr>
              <w:rPr>
                <w:rFonts w:hint="eastAsia"/>
              </w:rPr>
            </w:pPr>
          </w:p>
        </w:tc>
        <w:tc>
          <w:tcPr>
            <w:tcW w:w="1289" w:type="dxa"/>
          </w:tcPr>
          <w:p w14:paraId="730244F7" w14:textId="77777777" w:rsidR="00D60419" w:rsidRDefault="00D60419">
            <w:pPr>
              <w:rPr>
                <w:rFonts w:hint="eastAsia"/>
              </w:rPr>
            </w:pPr>
          </w:p>
        </w:tc>
        <w:tc>
          <w:tcPr>
            <w:tcW w:w="1289" w:type="dxa"/>
          </w:tcPr>
          <w:p w14:paraId="391CB8C2" w14:textId="77777777" w:rsidR="00D60419" w:rsidRDefault="00D60419">
            <w:pPr>
              <w:rPr>
                <w:rFonts w:hint="eastAsia"/>
              </w:rPr>
            </w:pPr>
          </w:p>
        </w:tc>
        <w:tc>
          <w:tcPr>
            <w:tcW w:w="1289" w:type="dxa"/>
          </w:tcPr>
          <w:p w14:paraId="1DE8BC13" w14:textId="77777777" w:rsidR="00D60419" w:rsidRDefault="00D60419">
            <w:pPr>
              <w:rPr>
                <w:rFonts w:hint="eastAsia"/>
              </w:rPr>
            </w:pPr>
          </w:p>
        </w:tc>
        <w:tc>
          <w:tcPr>
            <w:tcW w:w="1289" w:type="dxa"/>
          </w:tcPr>
          <w:p w14:paraId="0483F754" w14:textId="77777777" w:rsidR="00D60419" w:rsidRDefault="00D60419">
            <w:pPr>
              <w:rPr>
                <w:rFonts w:hint="eastAsia"/>
              </w:rPr>
            </w:pPr>
          </w:p>
        </w:tc>
        <w:tc>
          <w:tcPr>
            <w:tcW w:w="1289" w:type="dxa"/>
          </w:tcPr>
          <w:p w14:paraId="55B3FD7F" w14:textId="77777777" w:rsidR="00D60419" w:rsidRDefault="00D60419">
            <w:pPr>
              <w:rPr>
                <w:rFonts w:hint="eastAsia"/>
              </w:rPr>
            </w:pPr>
          </w:p>
        </w:tc>
        <w:tc>
          <w:tcPr>
            <w:tcW w:w="1289" w:type="dxa"/>
          </w:tcPr>
          <w:p w14:paraId="7510E2E0" w14:textId="77777777" w:rsidR="00D60419" w:rsidRDefault="00D60419">
            <w:pPr>
              <w:rPr>
                <w:rFonts w:hint="eastAsia"/>
              </w:rPr>
            </w:pPr>
          </w:p>
        </w:tc>
      </w:tr>
    </w:tbl>
    <w:p w14:paraId="6222705C" w14:textId="77777777" w:rsidR="00F6751B" w:rsidRDefault="00F6751B"/>
    <w:sectPr w:rsidR="00F6751B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87933" w14:textId="77777777" w:rsidR="00F6751B" w:rsidRDefault="00F6751B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26F6783" w14:textId="77777777" w:rsidR="00F6751B" w:rsidRDefault="00F6751B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B2B91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45AFAE23" w14:textId="77777777">
      <w:tc>
        <w:tcPr>
          <w:tcW w:w="3120" w:type="dxa"/>
        </w:tcPr>
        <w:p w14:paraId="41532222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2D513EA1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20DC7CE2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3E8DF" w14:textId="77777777" w:rsidR="00F6751B" w:rsidRDefault="00F6751B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1C4E4C3" w14:textId="77777777" w:rsidR="00F6751B" w:rsidRDefault="00F6751B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9AF3E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2BE4A119" w14:textId="77777777">
      <w:tc>
        <w:tcPr>
          <w:tcW w:w="4680" w:type="dxa"/>
        </w:tcPr>
        <w:p w14:paraId="1FA4B68A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0CFB9DE2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61284C"/>
    <w:rsid w:val="00642768"/>
    <w:rsid w:val="007019D6"/>
    <w:rsid w:val="00910B9F"/>
    <w:rsid w:val="00A56F18"/>
    <w:rsid w:val="00AA1D8D"/>
    <w:rsid w:val="00B47730"/>
    <w:rsid w:val="00B55A86"/>
    <w:rsid w:val="00B56BD8"/>
    <w:rsid w:val="00B60E26"/>
    <w:rsid w:val="00C74E43"/>
    <w:rsid w:val="00CB0664"/>
    <w:rsid w:val="00CD248D"/>
    <w:rsid w:val="00D60419"/>
    <w:rsid w:val="00ED3631"/>
    <w:rsid w:val="00EE73BB"/>
    <w:rsid w:val="00F171A1"/>
    <w:rsid w:val="00F6751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746D13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</Words>
  <Characters>306</Characters>
  <Application>Microsoft Office Word</Application>
  <DocSecurity>0</DocSecurity>
  <Lines>27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332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