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E94474" w14:textId="77777777" w:rsidR="0026678B" w:rsidRDefault="00000000">
      <w:pPr>
        <w:pStyle w:val="Title"/>
      </w:pPr>
      <w:r>
        <w:t>A-19b-Contract-Security-Deviations-Register.csv</w:t>
      </w:r>
    </w:p>
    <w:p w14:paraId="28F3FF6B" w14:textId="77777777" w:rsidR="0026678B" w:rsidRDefault="00000000">
      <w:pPr>
        <w:pStyle w:val="Subtitle"/>
      </w:pPr>
      <w:r>
        <w:t>Converted from 04-Registers/A-19b-Contract-Security-Deviations-Register.csv</w:t>
      </w:r>
    </w:p>
    <w:p w14:paraId="339A674A" w14:textId="7BA8E71D" w:rsidR="0026678B" w:rsidRDefault="00000000">
      <w:pPr>
        <w:pStyle w:val="Heading1"/>
      </w:pPr>
      <w:r>
        <w:lastRenderedPageBreak/>
        <w:t>Purpose and scope</w:t>
      </w:r>
    </w:p>
    <w:p w14:paraId="45795D4C" w14:textId="77777777" w:rsidR="0026678B" w:rsidRDefault="00000000">
      <w:pPr>
        <w:rPr>
          <w:rFonts w:hint="eastAsia"/>
        </w:rPr>
      </w:pPr>
      <w:r>
        <w:t>This register is part of the Tailored Core delivery pack.</w:t>
      </w:r>
    </w:p>
    <w:p w14:paraId="5BFCF729" w14:textId="77777777" w:rsidR="0026678B" w:rsidRDefault="00000000">
      <w:pPr>
        <w:rPr>
          <w:rFonts w:hint="eastAsia"/>
        </w:rPr>
      </w:pPr>
      <w:r>
        <w:t>In this sample, register contents are mostly redacted; structure is retained.</w:t>
      </w:r>
    </w:p>
    <w:p w14:paraId="12A2D5D6" w14:textId="79B35B75" w:rsidR="0026678B" w:rsidRDefault="00000000">
      <w:pPr>
        <w:pStyle w:val="Heading1"/>
      </w:pPr>
      <w:r>
        <w:lastRenderedPageBreak/>
        <w:t>Register (sample)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0"/>
        <w:gridCol w:w="890"/>
        <w:gridCol w:w="1094"/>
        <w:gridCol w:w="481"/>
        <w:gridCol w:w="969"/>
        <w:gridCol w:w="1292"/>
        <w:gridCol w:w="862"/>
        <w:gridCol w:w="870"/>
        <w:gridCol w:w="782"/>
        <w:gridCol w:w="508"/>
        <w:gridCol w:w="488"/>
      </w:tblGrid>
      <w:tr w:rsidR="0026678B" w14:paraId="3DDD0979" w14:textId="77777777">
        <w:tc>
          <w:tcPr>
            <w:tcW w:w="821" w:type="dxa"/>
          </w:tcPr>
          <w:p w14:paraId="0BF2227A" w14:textId="77777777" w:rsidR="0026678B" w:rsidRDefault="00000000">
            <w:pPr>
              <w:rPr>
                <w:rFonts w:hint="eastAsia"/>
              </w:rPr>
            </w:pPr>
            <w:r>
              <w:t>DeviationID</w:t>
            </w:r>
          </w:p>
        </w:tc>
        <w:tc>
          <w:tcPr>
            <w:tcW w:w="821" w:type="dxa"/>
          </w:tcPr>
          <w:p w14:paraId="63214A7B" w14:textId="77777777" w:rsidR="0026678B" w:rsidRDefault="00000000">
            <w:pPr>
              <w:rPr>
                <w:rFonts w:hint="eastAsia"/>
              </w:rPr>
            </w:pPr>
            <w:r>
              <w:t>SupplierName</w:t>
            </w:r>
          </w:p>
        </w:tc>
        <w:tc>
          <w:tcPr>
            <w:tcW w:w="821" w:type="dxa"/>
          </w:tcPr>
          <w:p w14:paraId="0F333850" w14:textId="77777777" w:rsidR="0026678B" w:rsidRDefault="00000000">
            <w:pPr>
              <w:rPr>
                <w:rFonts w:hint="eastAsia"/>
              </w:rPr>
            </w:pPr>
            <w:r>
              <w:t>ContractReference</w:t>
            </w:r>
          </w:p>
        </w:tc>
        <w:tc>
          <w:tcPr>
            <w:tcW w:w="821" w:type="dxa"/>
          </w:tcPr>
          <w:p w14:paraId="3B04108E" w14:textId="77777777" w:rsidR="0026678B" w:rsidRDefault="00000000">
            <w:pPr>
              <w:rPr>
                <w:rFonts w:hint="eastAsia"/>
              </w:rPr>
            </w:pPr>
            <w:r>
              <w:t>Topic</w:t>
            </w:r>
          </w:p>
        </w:tc>
        <w:tc>
          <w:tcPr>
            <w:tcW w:w="821" w:type="dxa"/>
          </w:tcPr>
          <w:p w14:paraId="25FBF9F8" w14:textId="77777777" w:rsidR="0026678B" w:rsidRDefault="00000000">
            <w:pPr>
              <w:rPr>
                <w:rFonts w:hint="eastAsia"/>
              </w:rPr>
            </w:pPr>
            <w:r>
              <w:t>RiskDescription</w:t>
            </w:r>
          </w:p>
        </w:tc>
        <w:tc>
          <w:tcPr>
            <w:tcW w:w="821" w:type="dxa"/>
          </w:tcPr>
          <w:p w14:paraId="4EB16587" w14:textId="77777777" w:rsidR="0026678B" w:rsidRDefault="00000000">
            <w:pPr>
              <w:rPr>
                <w:rFonts w:hint="eastAsia"/>
              </w:rPr>
            </w:pPr>
            <w:r>
              <w:t>CompensatingControls</w:t>
            </w:r>
          </w:p>
        </w:tc>
        <w:tc>
          <w:tcPr>
            <w:tcW w:w="821" w:type="dxa"/>
          </w:tcPr>
          <w:p w14:paraId="0690BBFF" w14:textId="77777777" w:rsidR="0026678B" w:rsidRDefault="00000000">
            <w:pPr>
              <w:rPr>
                <w:rFonts w:hint="eastAsia"/>
              </w:rPr>
            </w:pPr>
            <w:r>
              <w:t>ApprovalRole</w:t>
            </w:r>
          </w:p>
        </w:tc>
        <w:tc>
          <w:tcPr>
            <w:tcW w:w="821" w:type="dxa"/>
          </w:tcPr>
          <w:p w14:paraId="7988D1D7" w14:textId="77777777" w:rsidR="0026678B" w:rsidRDefault="00000000">
            <w:pPr>
              <w:rPr>
                <w:rFonts w:hint="eastAsia"/>
              </w:rPr>
            </w:pPr>
            <w:r>
              <w:t>ApprovalDate</w:t>
            </w:r>
          </w:p>
        </w:tc>
        <w:tc>
          <w:tcPr>
            <w:tcW w:w="821" w:type="dxa"/>
          </w:tcPr>
          <w:p w14:paraId="10E72BC1" w14:textId="77777777" w:rsidR="0026678B" w:rsidRDefault="00000000">
            <w:pPr>
              <w:rPr>
                <w:rFonts w:hint="eastAsia"/>
              </w:rPr>
            </w:pPr>
            <w:r>
              <w:t>ReviewDate</w:t>
            </w:r>
          </w:p>
        </w:tc>
        <w:tc>
          <w:tcPr>
            <w:tcW w:w="821" w:type="dxa"/>
          </w:tcPr>
          <w:p w14:paraId="0F864E54" w14:textId="77777777" w:rsidR="0026678B" w:rsidRDefault="00000000">
            <w:pPr>
              <w:rPr>
                <w:rFonts w:hint="eastAsia"/>
              </w:rPr>
            </w:pPr>
            <w:r>
              <w:t>Status</w:t>
            </w:r>
          </w:p>
        </w:tc>
        <w:tc>
          <w:tcPr>
            <w:tcW w:w="821" w:type="dxa"/>
          </w:tcPr>
          <w:p w14:paraId="2E779D5F" w14:textId="77777777" w:rsidR="0026678B" w:rsidRDefault="00000000">
            <w:pPr>
              <w:rPr>
                <w:rFonts w:hint="eastAsia"/>
              </w:rPr>
            </w:pPr>
            <w:r>
              <w:t>Notes</w:t>
            </w:r>
          </w:p>
        </w:tc>
      </w:tr>
      <w:tr w:rsidR="0026678B" w14:paraId="385D5AE9" w14:textId="77777777">
        <w:tc>
          <w:tcPr>
            <w:tcW w:w="821" w:type="dxa"/>
          </w:tcPr>
          <w:p w14:paraId="63C13721" w14:textId="77777777" w:rsidR="0026678B" w:rsidRDefault="0026678B">
            <w:pPr>
              <w:rPr>
                <w:rFonts w:hint="eastAsia"/>
              </w:rPr>
            </w:pPr>
          </w:p>
        </w:tc>
        <w:tc>
          <w:tcPr>
            <w:tcW w:w="821" w:type="dxa"/>
          </w:tcPr>
          <w:p w14:paraId="066CD478" w14:textId="77777777" w:rsidR="0026678B" w:rsidRDefault="0026678B">
            <w:pPr>
              <w:rPr>
                <w:rFonts w:hint="eastAsia"/>
              </w:rPr>
            </w:pPr>
          </w:p>
        </w:tc>
        <w:tc>
          <w:tcPr>
            <w:tcW w:w="821" w:type="dxa"/>
          </w:tcPr>
          <w:p w14:paraId="181FAD27" w14:textId="77777777" w:rsidR="0026678B" w:rsidRDefault="0026678B">
            <w:pPr>
              <w:rPr>
                <w:rFonts w:hint="eastAsia"/>
              </w:rPr>
            </w:pPr>
          </w:p>
        </w:tc>
        <w:tc>
          <w:tcPr>
            <w:tcW w:w="821" w:type="dxa"/>
          </w:tcPr>
          <w:p w14:paraId="1242756E" w14:textId="77777777" w:rsidR="0026678B" w:rsidRDefault="0026678B">
            <w:pPr>
              <w:rPr>
                <w:rFonts w:hint="eastAsia"/>
              </w:rPr>
            </w:pPr>
          </w:p>
        </w:tc>
        <w:tc>
          <w:tcPr>
            <w:tcW w:w="821" w:type="dxa"/>
          </w:tcPr>
          <w:p w14:paraId="1A9FC2A6" w14:textId="77777777" w:rsidR="0026678B" w:rsidRDefault="0026678B">
            <w:pPr>
              <w:rPr>
                <w:rFonts w:hint="eastAsia"/>
              </w:rPr>
            </w:pPr>
          </w:p>
        </w:tc>
        <w:tc>
          <w:tcPr>
            <w:tcW w:w="821" w:type="dxa"/>
          </w:tcPr>
          <w:p w14:paraId="7DFB0AEE" w14:textId="77777777" w:rsidR="0026678B" w:rsidRDefault="0026678B">
            <w:pPr>
              <w:rPr>
                <w:rFonts w:hint="eastAsia"/>
              </w:rPr>
            </w:pPr>
          </w:p>
        </w:tc>
        <w:tc>
          <w:tcPr>
            <w:tcW w:w="821" w:type="dxa"/>
          </w:tcPr>
          <w:p w14:paraId="22DF483F" w14:textId="77777777" w:rsidR="0026678B" w:rsidRDefault="0026678B">
            <w:pPr>
              <w:rPr>
                <w:rFonts w:hint="eastAsia"/>
              </w:rPr>
            </w:pPr>
          </w:p>
        </w:tc>
        <w:tc>
          <w:tcPr>
            <w:tcW w:w="821" w:type="dxa"/>
          </w:tcPr>
          <w:p w14:paraId="6AE34F0F" w14:textId="77777777" w:rsidR="0026678B" w:rsidRDefault="0026678B">
            <w:pPr>
              <w:rPr>
                <w:rFonts w:hint="eastAsia"/>
              </w:rPr>
            </w:pPr>
          </w:p>
        </w:tc>
        <w:tc>
          <w:tcPr>
            <w:tcW w:w="821" w:type="dxa"/>
          </w:tcPr>
          <w:p w14:paraId="2D5CD8CD" w14:textId="77777777" w:rsidR="0026678B" w:rsidRDefault="0026678B">
            <w:pPr>
              <w:rPr>
                <w:rFonts w:hint="eastAsia"/>
              </w:rPr>
            </w:pPr>
          </w:p>
        </w:tc>
        <w:tc>
          <w:tcPr>
            <w:tcW w:w="821" w:type="dxa"/>
          </w:tcPr>
          <w:p w14:paraId="5DF60EF5" w14:textId="77777777" w:rsidR="0026678B" w:rsidRDefault="0026678B">
            <w:pPr>
              <w:rPr>
                <w:rFonts w:hint="eastAsia"/>
              </w:rPr>
            </w:pPr>
          </w:p>
        </w:tc>
        <w:tc>
          <w:tcPr>
            <w:tcW w:w="821" w:type="dxa"/>
          </w:tcPr>
          <w:p w14:paraId="43A8A8B7" w14:textId="77777777" w:rsidR="0026678B" w:rsidRDefault="0026678B">
            <w:pPr>
              <w:rPr>
                <w:rFonts w:hint="eastAsia"/>
              </w:rPr>
            </w:pPr>
          </w:p>
        </w:tc>
      </w:tr>
    </w:tbl>
    <w:p w14:paraId="70755BBB" w14:textId="77777777" w:rsidR="00A52603" w:rsidRDefault="00A52603"/>
    <w:sectPr w:rsidR="00A52603" w:rsidSect="00F171A1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043821" w14:textId="77777777" w:rsidR="00A52603" w:rsidRDefault="00A52603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03867E7D" w14:textId="77777777" w:rsidR="00A52603" w:rsidRDefault="00A52603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ter">
    <w:altName w:val="Cambria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0BA98" w14:textId="77777777" w:rsidR="00B55A86" w:rsidRDefault="00B55A86">
    <w:pPr>
      <w:pStyle w:val="Foot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3028"/>
      <w:gridCol w:w="2989"/>
      <w:gridCol w:w="3009"/>
    </w:tblGrid>
    <w:tr w:rsidR="00B55A86" w14:paraId="69B0EC54" w14:textId="77777777">
      <w:tc>
        <w:tcPr>
          <w:tcW w:w="3120" w:type="dxa"/>
        </w:tcPr>
        <w:p w14:paraId="413318FC" w14:textId="77777777" w:rsidR="00B55A86" w:rsidRDefault="00000000">
          <w:pPr>
            <w:rPr>
              <w:rFonts w:hint="eastAsia"/>
            </w:rPr>
          </w:pPr>
          <w:r>
            <w:t>© 2025 Accel Comply. All rights reserved.</w:t>
          </w:r>
        </w:p>
      </w:tc>
      <w:tc>
        <w:tcPr>
          <w:tcW w:w="3120" w:type="dxa"/>
        </w:tcPr>
        <w:p w14:paraId="60524520" w14:textId="77777777" w:rsidR="00B55A86" w:rsidRDefault="00B55A86">
          <w:pPr>
            <w:rPr>
              <w:rFonts w:hint="eastAsia"/>
            </w:rPr>
          </w:pPr>
        </w:p>
      </w:tc>
      <w:tc>
        <w:tcPr>
          <w:tcW w:w="3120" w:type="dxa"/>
        </w:tcPr>
        <w:p w14:paraId="4F32C4B3" w14:textId="77777777" w:rsidR="00B55A86" w:rsidRDefault="00000000">
          <w:pPr>
            <w:jc w:val="right"/>
            <w:rPr>
              <w:rFonts w:hint="eastAsia"/>
            </w:rPr>
          </w:pPr>
          <w:r>
            <w:t xml:space="preserve">Page </w:t>
          </w:r>
          <w:r>
            <w:fldChar w:fldCharType="begin"/>
          </w:r>
          <w:r>
            <w:instrText>PAGE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separate"/>
          </w:r>
          <w:r>
            <w:t>1</w:t>
          </w:r>
          <w: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BE1B56" w14:textId="77777777" w:rsidR="00A52603" w:rsidRDefault="00A52603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3A3935E4" w14:textId="77777777" w:rsidR="00A52603" w:rsidRDefault="00A52603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A5E4D" w14:textId="77777777" w:rsidR="00B55A86" w:rsidRDefault="00B55A86">
    <w:pPr>
      <w:pStyle w:val="Head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545"/>
      <w:gridCol w:w="4481"/>
    </w:tblGrid>
    <w:tr w:rsidR="00B55A86" w14:paraId="5B1995D4" w14:textId="77777777">
      <w:tc>
        <w:tcPr>
          <w:tcW w:w="4680" w:type="dxa"/>
        </w:tcPr>
        <w:p w14:paraId="0DF08D7D" w14:textId="77777777" w:rsidR="00B55A86" w:rsidRDefault="00000000">
          <w:pPr>
            <w:rPr>
              <w:rFonts w:hint="eastAsia"/>
            </w:rPr>
          </w:pPr>
          <w:r>
            <w:rPr>
              <w:noProof/>
            </w:rPr>
            <w:drawing>
              <wp:inline distT="0" distB="0" distL="0" distR="0" wp14:anchorId="2DA3317A" wp14:editId="68ADD010">
                <wp:extent cx="916305" cy="457200"/>
                <wp:effectExtent l="0" t="0" r="0" b="0"/>
                <wp:docPr id="1296767669" name="Picture 1296767669" descr="Accel Comply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ccel_comply_no_text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16305" cy="457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0" w:type="dxa"/>
        </w:tcPr>
        <w:p w14:paraId="60709BE5" w14:textId="77777777" w:rsidR="00B55A86" w:rsidRDefault="00000000">
          <w:pPr>
            <w:jc w:val="right"/>
            <w:rPr>
              <w:rFonts w:hint="eastAsia"/>
            </w:rPr>
          </w:pPr>
          <w:r>
            <w:fldChar w:fldCharType="begin"/>
          </w:r>
          <w:r>
            <w:instrText>DOCPROPERTY  Title \* MERGEFORMAT</w:instrText>
          </w:r>
          <w:r>
            <w:fldChar w:fldCharType="end"/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73A5E2C"/>
    <w:multiLevelType w:val="multilevel"/>
    <w:tmpl w:val="FBEC2506"/>
    <w:lvl w:ilvl="0">
      <w:start w:val="1"/>
      <w:numFmt w:val="decimal"/>
      <w:pStyle w:val="Heading1"/>
      <w:lvlText w:val="%1."/>
      <w:lvlJc w:val="left"/>
      <w:pPr>
        <w:ind w:left="0" w:hanging="360"/>
      </w:pPr>
      <w:rPr>
        <w:b/>
      </w:rPr>
    </w:lvl>
    <w:lvl w:ilvl="1">
      <w:start w:val="1"/>
      <w:numFmt w:val="decimal"/>
      <w:pStyle w:val="Heading2"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pStyle w:val="Heading3"/>
      <w:lvlText w:val="%1.%2.%3."/>
      <w:lvlJc w:val="left"/>
      <w:pPr>
        <w:ind w:left="1440" w:hanging="360"/>
      </w:pPr>
      <w:rPr>
        <w:b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427531918">
    <w:abstractNumId w:val="9"/>
  </w:num>
  <w:num w:numId="2" w16cid:durableId="12388965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1A1"/>
    <w:rsid w:val="00034616"/>
    <w:rsid w:val="0006063C"/>
    <w:rsid w:val="001403B9"/>
    <w:rsid w:val="0015074B"/>
    <w:rsid w:val="0026678B"/>
    <w:rsid w:val="0029639D"/>
    <w:rsid w:val="00326F90"/>
    <w:rsid w:val="0061284C"/>
    <w:rsid w:val="00642768"/>
    <w:rsid w:val="007019D6"/>
    <w:rsid w:val="00910B9F"/>
    <w:rsid w:val="009962FE"/>
    <w:rsid w:val="00A52603"/>
    <w:rsid w:val="00A56F18"/>
    <w:rsid w:val="00AA1D8D"/>
    <w:rsid w:val="00B47730"/>
    <w:rsid w:val="00B55A86"/>
    <w:rsid w:val="00B60E26"/>
    <w:rsid w:val="00C74E43"/>
    <w:rsid w:val="00CB0664"/>
    <w:rsid w:val="00CD248D"/>
    <w:rsid w:val="00ED3631"/>
    <w:rsid w:val="00EE73BB"/>
    <w:rsid w:val="00F171A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515ED78"/>
  <w14:defaultImageDpi w14:val="300"/>
  <w15:docId w15:val="{8D0ED73C-65D6-5D43-8254-563DC0059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Inter" w:hAnsi="Inter"/>
      <w:color w:val="152B4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pageBreakBefore/>
      <w:numPr>
        <w:numId w:val="1"/>
      </w:numPr>
      <w:spacing w:before="480" w:after="240"/>
      <w:outlineLvl w:val="0"/>
    </w:pPr>
    <w:rPr>
      <w:rFonts w:asciiTheme="majorHAnsi" w:eastAsiaTheme="majorEastAsia" w:hAnsiTheme="majorHAnsi" w:cstheme="majorBidi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numPr>
        <w:ilvl w:val="1"/>
        <w:numId w:val="1"/>
      </w:numPr>
      <w:spacing w:before="360" w:after="120"/>
      <w:outlineLvl w:val="1"/>
    </w:pPr>
    <w:rPr>
      <w:rFonts w:asciiTheme="majorHAnsi" w:eastAsiaTheme="majorEastAsia" w:hAnsiTheme="majorHAnsi" w:cstheme="majorBidi"/>
      <w:b/>
      <w:bCs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numPr>
        <w:ilvl w:val="2"/>
        <w:numId w:val="1"/>
      </w:numPr>
      <w:spacing w:before="240" w:after="80"/>
      <w:outlineLvl w:val="2"/>
    </w:pPr>
    <w:rPr>
      <w:rFonts w:asciiTheme="majorHAnsi" w:eastAsiaTheme="majorEastAsia" w:hAnsiTheme="majorHAnsi" w:cstheme="majorBidi"/>
      <w:b/>
      <w:bCs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ind w:hanging="360"/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pPr>
      <w:spacing w:before="120" w:after="120"/>
      <w:ind w:left="72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Cs/>
      <w:i/>
      <w:sz w:val="20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OC1">
    <w:name w:val="toc 1"/>
    <w:basedOn w:val="Normal"/>
    <w:next w:val="Normal"/>
    <w:autoRedefine/>
    <w:uiPriority w:val="39"/>
    <w:unhideWhenUsed/>
    <w:rsid w:val="00A56F18"/>
    <w:pPr>
      <w:spacing w:before="120" w:after="0"/>
    </w:pPr>
    <w:rPr>
      <w:rFonts w:asciiTheme="minorHAnsi" w:hAnsiTheme="minorHAnsi"/>
      <w:b/>
      <w:bCs/>
      <w:i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A56F18"/>
    <w:pPr>
      <w:spacing w:before="120" w:after="0"/>
      <w:ind w:left="220"/>
    </w:pPr>
    <w:rPr>
      <w:rFonts w:asciiTheme="minorHAnsi" w:hAnsiTheme="minorHAnsi"/>
      <w:b/>
      <w:bCs/>
    </w:rPr>
  </w:style>
  <w:style w:type="character" w:styleId="Hyperlink">
    <w:name w:val="Hyperlink"/>
    <w:basedOn w:val="DefaultParagraphFont"/>
    <w:uiPriority w:val="99"/>
    <w:unhideWhenUsed/>
    <w:rsid w:val="00A56F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48</Words>
  <Characters>398</Characters>
  <Application>Microsoft Office Word</Application>
  <DocSecurity>0</DocSecurity>
  <Lines>44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Accel Comply</Company>
  <LinksUpToDate>false</LinksUpToDate>
  <CharactersWithSpaces>426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Behzad Motagh | Accel Comply</dc:creator>
  <cp:keywords/>
  <dc:description/>
  <cp:lastModifiedBy>Behzad Motaghi | Accel Comply</cp:lastModifiedBy>
  <cp:revision>2</cp:revision>
  <dcterms:created xsi:type="dcterms:W3CDTF">2026-01-23T11:59:00Z</dcterms:created>
  <dcterms:modified xsi:type="dcterms:W3CDTF">2026-02-04T21:35:00Z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 (United Kingdom)</vt:lpwstr>
  </property>
</Properties>
</file>