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996CE" w14:textId="77777777" w:rsidR="004C7401" w:rsidRDefault="00000000">
      <w:pPr>
        <w:pStyle w:val="Title"/>
      </w:pPr>
      <w:r>
        <w:t>A-04-Registration-Dataset.csv</w:t>
      </w:r>
    </w:p>
    <w:p w14:paraId="1E6B2FA2" w14:textId="77777777" w:rsidR="004C7401" w:rsidRDefault="00000000">
      <w:pPr>
        <w:pStyle w:val="Subtitle"/>
      </w:pPr>
      <w:r>
        <w:t>Converted from 04-Registers/A-04-Registration-Dataset.csv</w:t>
      </w:r>
    </w:p>
    <w:p w14:paraId="110F28AE" w14:textId="4D89B746" w:rsidR="004C7401" w:rsidRDefault="00000000">
      <w:pPr>
        <w:pStyle w:val="Heading1"/>
      </w:pPr>
      <w:r>
        <w:lastRenderedPageBreak/>
        <w:t>Purpose and scope</w:t>
      </w:r>
    </w:p>
    <w:p w14:paraId="0D9851FD" w14:textId="77777777" w:rsidR="004C7401" w:rsidRDefault="00000000">
      <w:pPr>
        <w:rPr>
          <w:rFonts w:hint="eastAsia"/>
        </w:rPr>
      </w:pPr>
      <w:r>
        <w:t>This register is part of the Tailored Core delivery pack.</w:t>
      </w:r>
    </w:p>
    <w:p w14:paraId="278E01EC" w14:textId="77777777" w:rsidR="004C7401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0DEC7841" w14:textId="7AA706E8" w:rsidR="004C7401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1"/>
        <w:gridCol w:w="835"/>
        <w:gridCol w:w="814"/>
        <w:gridCol w:w="1646"/>
        <w:gridCol w:w="1110"/>
        <w:gridCol w:w="1003"/>
        <w:gridCol w:w="930"/>
        <w:gridCol w:w="1364"/>
        <w:gridCol w:w="523"/>
      </w:tblGrid>
      <w:tr w:rsidR="004C7401" w14:paraId="0E2D37AF" w14:textId="77777777">
        <w:tc>
          <w:tcPr>
            <w:tcW w:w="1003" w:type="dxa"/>
          </w:tcPr>
          <w:p w14:paraId="43CE0DF6" w14:textId="77777777" w:rsidR="004C7401" w:rsidRDefault="00000000">
            <w:pPr>
              <w:rPr>
                <w:rFonts w:hint="eastAsia"/>
              </w:rPr>
            </w:pPr>
            <w:r>
              <w:t>FieldName</w:t>
            </w:r>
          </w:p>
        </w:tc>
        <w:tc>
          <w:tcPr>
            <w:tcW w:w="1003" w:type="dxa"/>
          </w:tcPr>
          <w:p w14:paraId="52FA609F" w14:textId="77777777" w:rsidR="004C7401" w:rsidRDefault="00000000">
            <w:pPr>
              <w:rPr>
                <w:rFonts w:hint="eastAsia"/>
              </w:rPr>
            </w:pPr>
            <w:r>
              <w:t>Description</w:t>
            </w:r>
          </w:p>
        </w:tc>
        <w:tc>
          <w:tcPr>
            <w:tcW w:w="1003" w:type="dxa"/>
          </w:tcPr>
          <w:p w14:paraId="6A598DD3" w14:textId="77777777" w:rsidR="004C7401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1003" w:type="dxa"/>
          </w:tcPr>
          <w:p w14:paraId="08A2BE3C" w14:textId="77777777" w:rsidR="004C7401" w:rsidRDefault="00000000">
            <w:pPr>
              <w:rPr>
                <w:rFonts w:hint="eastAsia"/>
              </w:rPr>
            </w:pPr>
            <w:r>
              <w:t>SourceSystemOrDocument</w:t>
            </w:r>
          </w:p>
        </w:tc>
        <w:tc>
          <w:tcPr>
            <w:tcW w:w="1003" w:type="dxa"/>
          </w:tcPr>
          <w:p w14:paraId="6668AA75" w14:textId="77777777" w:rsidR="004C7401" w:rsidRDefault="00000000">
            <w:pPr>
              <w:rPr>
                <w:rFonts w:hint="eastAsia"/>
              </w:rPr>
            </w:pPr>
            <w:r>
              <w:t>LastVerifiedDate</w:t>
            </w:r>
          </w:p>
        </w:tc>
        <w:tc>
          <w:tcPr>
            <w:tcW w:w="1003" w:type="dxa"/>
          </w:tcPr>
          <w:p w14:paraId="58604037" w14:textId="77777777" w:rsidR="004C7401" w:rsidRDefault="00000000">
            <w:pPr>
              <w:rPr>
                <w:rFonts w:hint="eastAsia"/>
              </w:rPr>
            </w:pPr>
            <w:r>
              <w:t>ChangeTrigger</w:t>
            </w:r>
          </w:p>
        </w:tc>
        <w:tc>
          <w:tcPr>
            <w:tcW w:w="1003" w:type="dxa"/>
          </w:tcPr>
          <w:p w14:paraId="7F8C6587" w14:textId="77777777" w:rsidR="004C7401" w:rsidRDefault="00000000">
            <w:pPr>
              <w:rPr>
                <w:rFonts w:hint="eastAsia"/>
              </w:rPr>
            </w:pPr>
            <w:r>
              <w:t>DeadlinePath</w:t>
            </w:r>
          </w:p>
        </w:tc>
        <w:tc>
          <w:tcPr>
            <w:tcW w:w="1003" w:type="dxa"/>
          </w:tcPr>
          <w:p w14:paraId="481FED4B" w14:textId="77777777" w:rsidR="004C7401" w:rsidRDefault="00000000">
            <w:pPr>
              <w:rPr>
                <w:rFonts w:hint="eastAsia"/>
              </w:rPr>
            </w:pPr>
            <w:r>
              <w:t>SubmissionReference</w:t>
            </w:r>
          </w:p>
        </w:tc>
        <w:tc>
          <w:tcPr>
            <w:tcW w:w="1003" w:type="dxa"/>
          </w:tcPr>
          <w:p w14:paraId="0BDF3CD4" w14:textId="77777777" w:rsidR="004C7401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4C7401" w14:paraId="32BB8878" w14:textId="77777777">
        <w:tc>
          <w:tcPr>
            <w:tcW w:w="1003" w:type="dxa"/>
          </w:tcPr>
          <w:p w14:paraId="77BDDD8F" w14:textId="77777777" w:rsidR="004C7401" w:rsidRDefault="004C7401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49E99E80" w14:textId="77777777" w:rsidR="004C7401" w:rsidRDefault="004C7401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22726F64" w14:textId="77777777" w:rsidR="004C7401" w:rsidRDefault="004C7401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1B280F78" w14:textId="77777777" w:rsidR="004C7401" w:rsidRDefault="004C7401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6AE634A6" w14:textId="77777777" w:rsidR="004C7401" w:rsidRDefault="004C7401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1C7EBE24" w14:textId="77777777" w:rsidR="004C7401" w:rsidRDefault="004C7401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45512BE4" w14:textId="77777777" w:rsidR="004C7401" w:rsidRDefault="004C7401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560DA83D" w14:textId="77777777" w:rsidR="004C7401" w:rsidRDefault="004C7401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64FC00E7" w14:textId="77777777" w:rsidR="004C7401" w:rsidRDefault="004C7401">
            <w:pPr>
              <w:rPr>
                <w:rFonts w:hint="eastAsia"/>
              </w:rPr>
            </w:pPr>
          </w:p>
        </w:tc>
      </w:tr>
    </w:tbl>
    <w:p w14:paraId="5F6F224F" w14:textId="77777777" w:rsidR="00F80CD5" w:rsidRDefault="00F80CD5"/>
    <w:sectPr w:rsidR="00F80CD5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F0B2B" w14:textId="77777777" w:rsidR="00F80CD5" w:rsidRDefault="00F80CD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271BAA9" w14:textId="77777777" w:rsidR="00F80CD5" w:rsidRDefault="00F80CD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7B83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064C1DC8" w14:textId="77777777">
      <w:tc>
        <w:tcPr>
          <w:tcW w:w="3120" w:type="dxa"/>
        </w:tcPr>
        <w:p w14:paraId="1B873B71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2E001247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53C9F86C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70199" w14:textId="77777777" w:rsidR="00F80CD5" w:rsidRDefault="00F80CD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AEDD7B2" w14:textId="77777777" w:rsidR="00F80CD5" w:rsidRDefault="00F80CD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C4E59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34752579" w14:textId="77777777">
      <w:tc>
        <w:tcPr>
          <w:tcW w:w="4680" w:type="dxa"/>
        </w:tcPr>
        <w:p w14:paraId="3EC65BE9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5AC0E099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4C7401"/>
    <w:rsid w:val="0061284C"/>
    <w:rsid w:val="00642768"/>
    <w:rsid w:val="007019D6"/>
    <w:rsid w:val="00910B9F"/>
    <w:rsid w:val="00996912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80CD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04EFFA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</Words>
  <Characters>355</Characters>
  <Application>Microsoft Office Word</Application>
  <DocSecurity>0</DocSecurity>
  <Lines>35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381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